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BodyText"/>
        <w:ind w:left="0"/>
        <w:rPr>
          <w:rFonts w:ascii="等线"/>
          <w:sz w:val="24"/>
        </w:rPr>
      </w:pPr>
      <w:r>
        <w:rPr>
          <w:rFonts w:ascii="等线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2pt;height:29pt;margin-top:896pt;margin-left:921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</w:p>
    <w:p>
      <w:pPr>
        <w:pStyle w:val="BodyText"/>
        <w:spacing w:before="8"/>
        <w:ind w:left="0"/>
        <w:rPr>
          <w:rFonts w:ascii="等线"/>
          <w:sz w:val="18"/>
        </w:rPr>
      </w:pPr>
    </w:p>
    <w:p>
      <w:pPr>
        <w:tabs>
          <w:tab w:val="left" w:pos="2001"/>
        </w:tabs>
        <w:spacing w:before="1" w:line="498" w:lineRule="exact"/>
        <w:ind w:left="0" w:right="57" w:firstLine="0"/>
        <w:jc w:val="center"/>
        <w:rPr>
          <w:rFonts w:ascii="黑体" w:eastAsia="黑体" w:hint="eastAsia"/>
          <w:sz w:val="40"/>
        </w:rPr>
      </w:pPr>
      <w:r>
        <w:rPr>
          <w:rFonts w:ascii="黑体" w:eastAsia="黑体" w:hint="eastAsia"/>
          <w:sz w:val="40"/>
        </w:rPr>
        <w:t>第</w:t>
      </w:r>
      <w:r>
        <w:rPr>
          <w:rFonts w:ascii="黑体" w:eastAsia="黑体" w:hint="eastAsia"/>
          <w:spacing w:val="-3"/>
          <w:sz w:val="40"/>
        </w:rPr>
        <w:t>十</w:t>
      </w:r>
      <w:r>
        <w:rPr>
          <w:rFonts w:ascii="黑体" w:eastAsia="黑体" w:hint="eastAsia"/>
          <w:sz w:val="40"/>
        </w:rPr>
        <w:t>一章</w:t>
      </w:r>
      <w:r>
        <w:rPr>
          <w:rFonts w:ascii="黑体" w:eastAsia="黑体" w:hint="eastAsia"/>
          <w:sz w:val="40"/>
        </w:rPr>
        <w:tab/>
      </w:r>
      <w:r>
        <w:rPr>
          <w:rFonts w:ascii="黑体" w:eastAsia="黑体" w:hint="eastAsia"/>
          <w:sz w:val="40"/>
        </w:rPr>
        <w:t>功</w:t>
      </w:r>
      <w:r>
        <w:rPr>
          <w:rFonts w:ascii="黑体" w:eastAsia="黑体" w:hint="eastAsia"/>
          <w:spacing w:val="-3"/>
          <w:sz w:val="40"/>
        </w:rPr>
        <w:t>和</w:t>
      </w:r>
      <w:r>
        <w:rPr>
          <w:rFonts w:ascii="黑体" w:eastAsia="黑体" w:hint="eastAsia"/>
          <w:sz w:val="40"/>
        </w:rPr>
        <w:t>机械能</w:t>
      </w:r>
    </w:p>
    <w:p>
      <w:pPr>
        <w:tabs>
          <w:tab w:val="left" w:pos="1262"/>
        </w:tabs>
        <w:spacing w:before="0" w:line="576" w:lineRule="exact"/>
        <w:ind w:left="0" w:right="60" w:firstLine="0"/>
        <w:jc w:val="center"/>
        <w:rPr>
          <w:rFonts w:ascii="微软雅黑" w:eastAsia="微软雅黑" w:hint="eastAsia"/>
          <w:sz w:val="32"/>
        </w:rPr>
      </w:pPr>
      <w:r>
        <w:rPr>
          <w:rFonts w:ascii="微软雅黑" w:eastAsia="微软雅黑" w:hint="eastAsia"/>
          <w:sz w:val="32"/>
        </w:rPr>
        <w:t>第</w:t>
      </w:r>
      <w:r>
        <w:rPr>
          <w:rFonts w:ascii="微软雅黑" w:eastAsia="微软雅黑" w:hint="eastAsia"/>
          <w:spacing w:val="-17"/>
          <w:sz w:val="32"/>
        </w:rPr>
        <w:t xml:space="preserve"> </w:t>
      </w:r>
      <w:r>
        <w:rPr>
          <w:rFonts w:ascii="Times New Roman" w:eastAsia="Times New Roman"/>
          <w:sz w:val="32"/>
        </w:rPr>
        <w:t>1</w:t>
      </w:r>
      <w:r>
        <w:rPr>
          <w:rFonts w:ascii="Times New Roman" w:eastAsia="Times New Roman"/>
          <w:spacing w:val="-17"/>
          <w:sz w:val="32"/>
        </w:rPr>
        <w:t xml:space="preserve"> </w:t>
      </w:r>
      <w:r>
        <w:rPr>
          <w:rFonts w:ascii="微软雅黑" w:eastAsia="微软雅黑" w:hint="eastAsia"/>
          <w:sz w:val="32"/>
        </w:rPr>
        <w:t>节</w:t>
      </w:r>
      <w:r>
        <w:rPr>
          <w:rFonts w:ascii="微软雅黑" w:eastAsia="微软雅黑" w:hint="eastAsia"/>
          <w:sz w:val="32"/>
        </w:rPr>
        <w:tab/>
      </w:r>
      <w:r>
        <w:rPr>
          <w:rFonts w:ascii="微软雅黑" w:eastAsia="微软雅黑" w:hint="eastAsia"/>
          <w:sz w:val="32"/>
        </w:rPr>
        <w:t>功</w:t>
      </w:r>
    </w:p>
    <w:p>
      <w:pPr>
        <w:pStyle w:val="Heading1"/>
        <w:spacing w:before="267" w:line="280" w:lineRule="auto"/>
      </w:pPr>
      <w:r>
        <w:t>基础闯关全练拓展训练</w:t>
      </w:r>
    </w:p>
    <w:p>
      <w:pPr>
        <w:spacing w:before="0" w:line="226" w:lineRule="exact"/>
        <w:ind w:left="100" w:right="0" w:firstLine="0"/>
        <w:jc w:val="left"/>
        <w:rPr>
          <w:sz w:val="19"/>
        </w:rPr>
      </w:pPr>
      <w:r>
        <w:rPr>
          <w:sz w:val="19"/>
        </w:rPr>
        <w:t>1.</w:t>
      </w:r>
      <w:r>
        <w:rPr>
          <w:sz w:val="17"/>
        </w:rPr>
        <w:t>(2019 湖南株洲模拟)</w:t>
      </w:r>
      <w:r>
        <w:rPr>
          <w:sz w:val="19"/>
        </w:rPr>
        <w:t>我们矿区倡导:“书香校园,书香课堂”,同学们在搬运图书的过程中忙得热火朝天、满头大汗,其</w:t>
      </w:r>
    </w:p>
    <w:p>
      <w:pPr>
        <w:pStyle w:val="BodyText"/>
        <w:tabs>
          <w:tab w:val="left" w:pos="2665"/>
        </w:tabs>
        <w:spacing w:before="42"/>
      </w:pPr>
      <w:r>
        <w:t>中并没有对物体做功的是(</w:t>
      </w:r>
      <w:r>
        <w:tab/>
      </w:r>
      <w:r>
        <w:t>)</w:t>
      </w:r>
    </w:p>
    <w:p>
      <w:pPr>
        <w:pStyle w:val="ListParagraph"/>
        <w:numPr>
          <w:ilvl w:val="0"/>
          <w:numId w:val="1"/>
        </w:numPr>
        <w:tabs>
          <w:tab w:val="left" w:pos="292"/>
        </w:tabs>
        <w:spacing w:before="43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小玉用力把一摞书搬起</w:t>
      </w:r>
    </w:p>
    <w:p>
      <w:pPr>
        <w:pStyle w:val="ListParagraph"/>
        <w:numPr>
          <w:ilvl w:val="0"/>
          <w:numId w:val="1"/>
        </w:numPr>
        <w:tabs>
          <w:tab w:val="left" w:pos="292"/>
        </w:tabs>
        <w:spacing w:before="39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老师腋下夹着一本书走进教室</w:t>
      </w:r>
    </w:p>
    <w:p>
      <w:pPr>
        <w:pStyle w:val="ListParagraph"/>
        <w:numPr>
          <w:ilvl w:val="0"/>
          <w:numId w:val="1"/>
        </w:numPr>
        <w:tabs>
          <w:tab w:val="left" w:pos="292"/>
        </w:tabs>
        <w:spacing w:before="43" w:after="0" w:line="240" w:lineRule="auto"/>
        <w:ind w:left="292" w:right="0" w:hanging="192"/>
        <w:jc w:val="left"/>
        <w:rPr>
          <w:sz w:val="19"/>
        </w:rPr>
      </w:pPr>
      <w:r>
        <w:rPr>
          <w:spacing w:val="-1"/>
          <w:sz w:val="19"/>
        </w:rPr>
        <w:t>小浩用绳子将一捆书拖进图书室</w:t>
      </w:r>
    </w:p>
    <w:p>
      <w:pPr>
        <w:pStyle w:val="ListParagraph"/>
        <w:numPr>
          <w:ilvl w:val="0"/>
          <w:numId w:val="1"/>
        </w:numPr>
        <w:tabs>
          <w:tab w:val="left" w:pos="292"/>
        </w:tabs>
        <w:spacing w:before="42" w:after="0" w:line="240" w:lineRule="auto"/>
        <w:ind w:left="292" w:right="0" w:hanging="192"/>
        <w:jc w:val="left"/>
        <w:rPr>
          <w:sz w:val="19"/>
        </w:rPr>
      </w:pPr>
      <w:r>
        <w:rPr>
          <w:spacing w:val="-1"/>
          <w:sz w:val="19"/>
        </w:rPr>
        <w:t>小华把地上的书拿起放在课桌上</w:t>
      </w:r>
    </w:p>
    <w:p>
      <w:pPr>
        <w:pStyle w:val="BodyText"/>
        <w:spacing w:before="42" w:line="280" w:lineRule="auto"/>
        <w:ind w:right="103"/>
      </w:pPr>
      <w:r>
        <w:rPr>
          <w:spacing w:val="1"/>
        </w:rPr>
        <w:t xml:space="preserve">答案  </w:t>
      </w:r>
      <w:r>
        <w:t>B  小玉用力把一摞书搬起、小浩用绳子将一捆书拖进图书室、小华把地上的书拿起放在课桌上,人对书有力,并且</w:t>
      </w:r>
      <w:r>
        <w:rPr>
          <w:spacing w:val="-3"/>
        </w:rPr>
        <w:t xml:space="preserve">书在力的方向上通过了距离,这些情况人对书都做了功,故 </w:t>
      </w:r>
      <w:r>
        <w:t>A、C、D</w:t>
      </w:r>
      <w:r>
        <w:rPr>
          <w:spacing w:val="-8"/>
        </w:rPr>
        <w:t xml:space="preserve"> 不合题意;老师夹着一本书走进教室,老师对书有力, </w:t>
      </w:r>
      <w:r>
        <w:rPr>
          <w:spacing w:val="-10"/>
        </w:rPr>
        <w:t xml:space="preserve">但书并没有在老师对书力的方向上移动距离,所以老师对书不做功,故 </w:t>
      </w:r>
      <w:r>
        <w:t>B</w:t>
      </w:r>
      <w:r>
        <w:rPr>
          <w:spacing w:val="-10"/>
        </w:rPr>
        <w:t xml:space="preserve"> 符合题意。</w:t>
      </w:r>
    </w:p>
    <w:p>
      <w:pPr>
        <w:tabs>
          <w:tab w:val="left" w:pos="5432"/>
        </w:tabs>
        <w:spacing w:before="0"/>
        <w:ind w:left="100" w:right="0" w:firstLine="0"/>
        <w:jc w:val="left"/>
        <w:rPr>
          <w:sz w:val="19"/>
        </w:rPr>
      </w:pPr>
      <w:r>
        <w:rPr>
          <w:sz w:val="19"/>
        </w:rPr>
        <w:t>2.</w:t>
      </w:r>
      <w:r>
        <w:rPr>
          <w:sz w:val="17"/>
        </w:rPr>
        <w:t>(2018</w:t>
      </w:r>
      <w:r>
        <w:rPr>
          <w:spacing w:val="-49"/>
          <w:sz w:val="17"/>
        </w:rPr>
        <w:t xml:space="preserve"> </w:t>
      </w:r>
      <w:r>
        <w:rPr>
          <w:sz w:val="17"/>
        </w:rPr>
        <w:t>山东临沂平邑一模)</w:t>
      </w:r>
      <w:r>
        <w:rPr>
          <w:sz w:val="19"/>
        </w:rPr>
        <w:t>下列实例中,有力对物体做功的是(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ListParagraph"/>
        <w:numPr>
          <w:ilvl w:val="0"/>
          <w:numId w:val="2"/>
        </w:numPr>
        <w:tabs>
          <w:tab w:val="left" w:pos="292"/>
        </w:tabs>
        <w:spacing w:before="42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跳水运动员从跳台跳下</w:t>
      </w:r>
    </w:p>
    <w:p>
      <w:pPr>
        <w:pStyle w:val="ListParagraph"/>
        <w:numPr>
          <w:ilvl w:val="0"/>
          <w:numId w:val="2"/>
        </w:numPr>
        <w:tabs>
          <w:tab w:val="left" w:pos="292"/>
        </w:tabs>
        <w:spacing w:before="40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背着书包在水平路面上前进</w:t>
      </w:r>
    </w:p>
    <w:p>
      <w:pPr>
        <w:pStyle w:val="ListParagraph"/>
        <w:numPr>
          <w:ilvl w:val="0"/>
          <w:numId w:val="2"/>
        </w:numPr>
        <w:tabs>
          <w:tab w:val="left" w:pos="292"/>
        </w:tabs>
        <w:spacing w:before="42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小明沿水平地面推箱子,但箱子没有移动</w:t>
      </w:r>
    </w:p>
    <w:p>
      <w:pPr>
        <w:pStyle w:val="ListParagraph"/>
        <w:numPr>
          <w:ilvl w:val="0"/>
          <w:numId w:val="2"/>
        </w:numPr>
        <w:tabs>
          <w:tab w:val="left" w:pos="292"/>
        </w:tabs>
        <w:spacing w:before="42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在光滑水平桌面上滚动的球</w:t>
      </w:r>
    </w:p>
    <w:p>
      <w:pPr>
        <w:pStyle w:val="BodyText"/>
        <w:spacing w:before="42" w:line="278" w:lineRule="auto"/>
        <w:ind w:right="200"/>
      </w:pPr>
      <w:r>
        <w:t>答案 A 做功的两个必要因素:一是作用在物体上的力,二是在力的方向上移动的距离。二者缺一不可,据此分析判断各选项。跳水运动员从跳台跳下,受重力的作用,并且在重力的方向上移动了距离,重力对人做功,符合题意。</w:t>
      </w:r>
    </w:p>
    <w:p>
      <w:pPr>
        <w:pStyle w:val="BodyText"/>
        <w:tabs>
          <w:tab w:val="left" w:pos="2190"/>
          <w:tab w:val="left" w:pos="9565"/>
          <w:tab w:val="left" w:pos="9979"/>
        </w:tabs>
        <w:spacing w:before="4" w:line="280" w:lineRule="auto"/>
        <w:ind w:right="199"/>
        <w:rPr>
          <w:rFonts w:ascii="Times New Roman" w:eastAsia="Times New Roman"/>
        </w:rPr>
      </w:pPr>
      <w:r>
        <w:t>3.</w:t>
      </w:r>
      <w:r>
        <w:rPr>
          <w:sz w:val="17"/>
        </w:rPr>
        <w:t>(2019</w:t>
      </w:r>
      <w:r>
        <w:rPr>
          <w:spacing w:val="-49"/>
          <w:sz w:val="17"/>
        </w:rPr>
        <w:t xml:space="preserve"> </w:t>
      </w:r>
      <w:r>
        <w:rPr>
          <w:sz w:val="17"/>
        </w:rPr>
        <w:t>湖南邵阳城步模拟)</w:t>
      </w:r>
      <w:r>
        <w:t>重</w:t>
      </w:r>
      <w:r>
        <w:rPr>
          <w:spacing w:val="-51"/>
        </w:rPr>
        <w:t xml:space="preserve"> </w:t>
      </w:r>
      <w:r>
        <w:t>60N</w:t>
      </w:r>
      <w:r>
        <w:rPr>
          <w:spacing w:val="-49"/>
        </w:rPr>
        <w:t xml:space="preserve"> </w:t>
      </w:r>
      <w:r>
        <w:t>的物体在</w:t>
      </w:r>
      <w:r>
        <w:rPr>
          <w:spacing w:val="-48"/>
        </w:rPr>
        <w:t xml:space="preserve"> </w:t>
      </w:r>
      <w:r>
        <w:t>20N</w:t>
      </w:r>
      <w:r>
        <w:rPr>
          <w:spacing w:val="-49"/>
        </w:rPr>
        <w:t xml:space="preserve"> </w:t>
      </w:r>
      <w:r>
        <w:t>的水平推力作用下沿水平路面前进了</w:t>
      </w:r>
      <w:r>
        <w:rPr>
          <w:spacing w:val="-48"/>
        </w:rPr>
        <w:t xml:space="preserve"> </w:t>
      </w:r>
      <w:r>
        <w:t>4m,推力对物体做功是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J,重力对物体做功是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J。当推力撤去后,该物体由于惯性又前进了</w:t>
      </w:r>
      <w:r>
        <w:rPr>
          <w:spacing w:val="-66"/>
        </w:rPr>
        <w:t xml:space="preserve"> </w:t>
      </w:r>
      <w:r>
        <w:t>0.5m,在这个过程中推力对物体做的功是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  <w:u w:val="single"/>
        </w:rPr>
        <w:tab/>
      </w:r>
    </w:p>
    <w:p>
      <w:pPr>
        <w:pStyle w:val="BodyText"/>
        <w:spacing w:before="2"/>
      </w:pPr>
      <w:r>
        <w:t>J。</w:t>
      </w:r>
    </w:p>
    <w:p>
      <w:pPr>
        <w:pStyle w:val="BodyText"/>
        <w:spacing w:before="40"/>
      </w:pPr>
      <w:r>
        <w:t>答 案 80 0 0</w:t>
      </w:r>
    </w:p>
    <w:p>
      <w:pPr>
        <w:pStyle w:val="BodyText"/>
        <w:spacing w:before="42" w:line="280" w:lineRule="auto"/>
        <w:ind w:right="245"/>
      </w:pPr>
      <w:r>
        <w:t>解析 水平推力做功 W=Fs=20N×4m=80J;物体受重力的方向竖直向下,而物体没有在这个方向上移动距离,故重力没有做功,即重力对物体做功为 0。当推力撤去后,物体不受推力作用,推力不再对物体做功。</w:t>
      </w:r>
    </w:p>
    <w:p>
      <w:pPr>
        <w:pStyle w:val="BodyText"/>
        <w:spacing w:before="1" w:line="278" w:lineRule="auto"/>
        <w:ind w:right="233"/>
      </w:pPr>
      <w:r>
        <w:rPr>
          <w:spacing w:val="1"/>
        </w:rPr>
        <w:t>4</w:t>
      </w:r>
      <w:r>
        <w:rPr>
          <w:spacing w:val="-2"/>
        </w:rPr>
        <w:t>.</w:t>
      </w:r>
      <w:r>
        <w:rPr>
          <w:spacing w:val="1"/>
          <w:sz w:val="17"/>
        </w:rPr>
        <w:t>(</w:t>
      </w:r>
      <w:r>
        <w:rPr>
          <w:spacing w:val="-1"/>
          <w:sz w:val="17"/>
        </w:rPr>
        <w:t>2</w:t>
      </w:r>
      <w:r>
        <w:rPr>
          <w:spacing w:val="1"/>
          <w:sz w:val="17"/>
        </w:rPr>
        <w:t>01</w:t>
      </w:r>
      <w:r>
        <w:rPr>
          <w:sz w:val="17"/>
        </w:rPr>
        <w:t>9</w:t>
      </w:r>
      <w:r>
        <w:rPr>
          <w:spacing w:val="-8"/>
          <w:sz w:val="17"/>
        </w:rPr>
        <w:t xml:space="preserve"> 江苏淮安洪泽一模)</w:t>
      </w:r>
      <w:r>
        <w:rPr>
          <w:spacing w:val="-9"/>
        </w:rPr>
        <w:t xml:space="preserve">一辆质量为 </w:t>
      </w:r>
      <w:r>
        <w:rPr>
          <w:spacing w:val="1"/>
        </w:rPr>
        <w:t>1</w:t>
      </w:r>
      <w:r>
        <w:rPr>
          <w:spacing w:val="-2"/>
        </w:rPr>
        <w:t>.4</w:t>
      </w:r>
      <w:r>
        <w:rPr>
          <w:spacing w:val="2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spacing w:val="-3"/>
          <w:w w:val="106"/>
          <w:position w:val="10"/>
          <w:sz w:val="9"/>
        </w:rPr>
        <w:t>4</w:t>
      </w:r>
      <w:r>
        <w:rPr>
          <w:spacing w:val="1"/>
        </w:rPr>
        <w:t>k</w:t>
      </w:r>
      <w:r>
        <w:t>g</w:t>
      </w:r>
      <w:r>
        <w:rPr>
          <w:spacing w:val="-12"/>
        </w:rPr>
        <w:t xml:space="preserve"> 的小型压路机,以 </w:t>
      </w:r>
      <w:r>
        <w:rPr>
          <w:spacing w:val="-4"/>
        </w:rPr>
        <w:t>2</w:t>
      </w:r>
      <w:r>
        <w:rPr>
          <w:spacing w:val="1"/>
        </w:rPr>
        <w:t>km/</w:t>
      </w:r>
      <w:r>
        <w:t>h</w:t>
      </w:r>
      <w:r>
        <w:rPr>
          <w:spacing w:val="-8"/>
        </w:rPr>
        <w:t xml:space="preserve"> 的速度在路面上匀速行驶。在施工时每次钢轮</w:t>
      </w:r>
      <w:r>
        <w:rPr>
          <w:spacing w:val="-28"/>
        </w:rPr>
        <w:t xml:space="preserve">以 </w:t>
      </w:r>
      <w:r>
        <w:rPr>
          <w:spacing w:val="-4"/>
        </w:rPr>
        <w:t>2</w:t>
      </w:r>
      <w:r>
        <w:rPr>
          <w:spacing w:val="1"/>
        </w:rPr>
        <w:t>.5</w:t>
      </w:r>
      <w:r>
        <w:rPr>
          <w:spacing w:val="2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w w:val="106"/>
          <w:position w:val="9"/>
          <w:sz w:val="9"/>
        </w:rPr>
        <w:t>5</w:t>
      </w:r>
      <w:r>
        <w:t>N</w:t>
      </w:r>
      <w:r>
        <w:rPr>
          <w:spacing w:val="-10"/>
        </w:rPr>
        <w:t xml:space="preserve"> 的恒力垂直作用在路面上,下压路面的距离为 </w:t>
      </w:r>
      <w:r>
        <w:rPr>
          <w:spacing w:val="1"/>
        </w:rPr>
        <w:t>1</w:t>
      </w:r>
      <w:r>
        <w:rPr>
          <w:spacing w:val="-2"/>
        </w:rPr>
        <w:t>m</w:t>
      </w:r>
      <w:r>
        <w:rPr>
          <w:spacing w:val="1"/>
        </w:rPr>
        <w:t>m</w:t>
      </w:r>
      <w:r>
        <w:rPr>
          <w:spacing w:val="-8"/>
        </w:rPr>
        <w:t xml:space="preserve">,钢轮每秒钟压路 </w:t>
      </w:r>
      <w:r>
        <w:rPr>
          <w:spacing w:val="-4"/>
        </w:rPr>
        <w:t>2</w:t>
      </w:r>
      <w:r>
        <w:t>5</w:t>
      </w:r>
      <w:r>
        <w:rPr>
          <w:spacing w:val="-13"/>
        </w:rPr>
        <w:t xml:space="preserve"> 次。(</w:t>
      </w:r>
      <w:r>
        <w:rPr>
          <w:spacing w:val="3"/>
        </w:rPr>
        <w:t>g</w:t>
      </w:r>
      <w:r>
        <w:rPr>
          <w:spacing w:val="1"/>
        </w:rPr>
        <w:t>=1</w:t>
      </w:r>
      <w:r>
        <w:rPr>
          <w:spacing w:val="-7"/>
        </w:rPr>
        <w:t>0</w:t>
      </w:r>
      <w:r>
        <w:rPr>
          <w:spacing w:val="3"/>
        </w:rPr>
        <w:t>N</w:t>
      </w:r>
      <w:r>
        <w:rPr>
          <w:spacing w:val="1"/>
        </w:rPr>
        <w:t>/kg</w:t>
      </w:r>
      <w:r>
        <w:rPr>
          <w:spacing w:val="-2"/>
        </w:rPr>
        <w:t>)求:</w:t>
      </w:r>
    </w:p>
    <w:p>
      <w:pPr>
        <w:pStyle w:val="ListParagraph"/>
        <w:numPr>
          <w:ilvl w:val="0"/>
          <w:numId w:val="3"/>
        </w:numPr>
        <w:tabs>
          <w:tab w:val="left" w:pos="386"/>
        </w:tabs>
        <w:spacing w:before="4" w:after="0" w:line="240" w:lineRule="auto"/>
        <w:ind w:left="385" w:right="0" w:hanging="285"/>
        <w:jc w:val="left"/>
        <w:rPr>
          <w:sz w:val="19"/>
        </w:rPr>
      </w:pPr>
      <w:r>
        <w:rPr>
          <w:sz w:val="19"/>
        </w:rPr>
        <w:t>压路机静止时对水平路面的压力。</w:t>
      </w:r>
    </w:p>
    <w:p>
      <w:pPr>
        <w:pStyle w:val="ListParagraph"/>
        <w:numPr>
          <w:ilvl w:val="0"/>
          <w:numId w:val="3"/>
        </w:numPr>
        <w:tabs>
          <w:tab w:val="left" w:pos="386"/>
        </w:tabs>
        <w:spacing w:before="42" w:after="0" w:line="280" w:lineRule="auto"/>
        <w:ind w:left="100" w:right="6850" w:firstLine="0"/>
        <w:jc w:val="left"/>
        <w:rPr>
          <w:sz w:val="19"/>
        </w:rPr>
      </w:pPr>
      <w:r>
        <w:rPr>
          <w:spacing w:val="-8"/>
          <w:sz w:val="19"/>
        </w:rPr>
        <w:t xml:space="preserve">压路机钢轮在 </w:t>
      </w:r>
      <w:r>
        <w:rPr>
          <w:sz w:val="19"/>
        </w:rPr>
        <w:t>1s</w:t>
      </w:r>
      <w:r>
        <w:rPr>
          <w:spacing w:val="-9"/>
          <w:sz w:val="19"/>
        </w:rPr>
        <w:t xml:space="preserve"> 内对路面做的功。</w:t>
      </w:r>
      <w:r>
        <w:rPr>
          <w:spacing w:val="-2"/>
          <w:sz w:val="19"/>
        </w:rPr>
        <w:t>答案  (</w:t>
      </w:r>
      <w:r>
        <w:rPr>
          <w:spacing w:val="3"/>
          <w:sz w:val="19"/>
        </w:rPr>
        <w:t>1</w:t>
      </w:r>
      <w:r>
        <w:rPr>
          <w:spacing w:val="-4"/>
          <w:sz w:val="19"/>
        </w:rPr>
        <w:t>)</w:t>
      </w:r>
      <w:r>
        <w:rPr>
          <w:spacing w:val="3"/>
          <w:sz w:val="19"/>
        </w:rPr>
        <w:t>1</w:t>
      </w:r>
      <w:r>
        <w:rPr>
          <w:spacing w:val="1"/>
          <w:sz w:val="19"/>
        </w:rPr>
        <w:t>.4</w:t>
      </w:r>
      <w:r>
        <w:rPr>
          <w:spacing w:val="-1"/>
          <w:sz w:val="19"/>
        </w:rPr>
        <w:t>×</w:t>
      </w:r>
      <w:r>
        <w:rPr>
          <w:spacing w:val="1"/>
          <w:sz w:val="19"/>
        </w:rPr>
        <w:t>1</w:t>
      </w:r>
      <w:r>
        <w:rPr>
          <w:spacing w:val="-2"/>
          <w:sz w:val="19"/>
        </w:rPr>
        <w:t>0</w:t>
      </w:r>
      <w:r>
        <w:rPr>
          <w:w w:val="106"/>
          <w:position w:val="10"/>
          <w:sz w:val="9"/>
        </w:rPr>
        <w:t>5</w:t>
      </w:r>
      <w:r>
        <w:rPr>
          <w:sz w:val="19"/>
        </w:rPr>
        <w:t>N</w:t>
      </w:r>
      <w:r>
        <w:rPr>
          <w:spacing w:val="-2"/>
          <w:sz w:val="19"/>
        </w:rPr>
        <w:t xml:space="preserve">  (2</w:t>
      </w:r>
      <w:r>
        <w:rPr>
          <w:spacing w:val="1"/>
          <w:sz w:val="19"/>
        </w:rPr>
        <w:t>)6</w:t>
      </w:r>
      <w:r>
        <w:rPr>
          <w:spacing w:val="-2"/>
          <w:sz w:val="19"/>
        </w:rPr>
        <w:t>2</w:t>
      </w:r>
      <w:r>
        <w:rPr>
          <w:spacing w:val="3"/>
          <w:sz w:val="19"/>
        </w:rPr>
        <w:t>5</w:t>
      </w:r>
      <w:r>
        <w:rPr>
          <w:spacing w:val="-4"/>
          <w:sz w:val="19"/>
        </w:rPr>
        <w:t>0</w:t>
      </w:r>
      <w:r>
        <w:rPr>
          <w:sz w:val="19"/>
        </w:rPr>
        <w:t>J</w:t>
      </w:r>
    </w:p>
    <w:p>
      <w:pPr>
        <w:pStyle w:val="BodyText"/>
        <w:spacing w:line="244" w:lineRule="exact"/>
      </w:pPr>
      <w:r>
        <w:rPr>
          <w:spacing w:val="-2"/>
        </w:rPr>
        <w:t>解析  (</w:t>
      </w:r>
      <w:r>
        <w:rPr>
          <w:spacing w:val="3"/>
        </w:rPr>
        <w:t>1</w:t>
      </w:r>
      <w:r>
        <w:rPr>
          <w:spacing w:val="-4"/>
        </w:rPr>
        <w:t xml:space="preserve">)压路机静止时对水平路面的压力 </w:t>
      </w:r>
      <w:r>
        <w:t>F</w:t>
      </w:r>
      <w:r>
        <w:rPr>
          <w:spacing w:val="-46"/>
        </w:rPr>
        <w:t xml:space="preserve"> </w:t>
      </w:r>
      <w:r>
        <w:rPr>
          <w:spacing w:val="-3"/>
          <w:w w:val="106"/>
          <w:position w:val="-2"/>
          <w:sz w:val="9"/>
        </w:rPr>
        <w:t>压</w:t>
      </w:r>
      <w:r>
        <w:rPr>
          <w:spacing w:val="1"/>
        </w:rPr>
        <w:t>=G</w:t>
      </w:r>
      <w:r>
        <w:rPr>
          <w:spacing w:val="-2"/>
        </w:rPr>
        <w:t>=</w:t>
      </w:r>
      <w:r>
        <w:rPr>
          <w:spacing w:val="1"/>
        </w:rPr>
        <w:t>m</w:t>
      </w:r>
      <w:r>
        <w:rPr>
          <w:spacing w:val="-2"/>
        </w:rPr>
        <w:t>g</w:t>
      </w:r>
      <w:r>
        <w:rPr>
          <w:spacing w:val="1"/>
        </w:rPr>
        <w:t>=1</w:t>
      </w:r>
      <w:r>
        <w:rPr>
          <w:spacing w:val="-2"/>
        </w:rPr>
        <w:t>.</w:t>
      </w:r>
      <w:r>
        <w:rPr>
          <w:spacing w:val="1"/>
        </w:rPr>
        <w:t>4</w:t>
      </w:r>
      <w:r>
        <w:rPr>
          <w:spacing w:val="-1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spacing w:val="-3"/>
          <w:w w:val="106"/>
          <w:position w:val="9"/>
          <w:sz w:val="9"/>
        </w:rPr>
        <w:t>4</w:t>
      </w:r>
      <w:r>
        <w:rPr>
          <w:spacing w:val="1"/>
        </w:rPr>
        <w:t>kg</w:t>
      </w:r>
      <w:r>
        <w:rPr>
          <w:spacing w:val="-1"/>
        </w:rPr>
        <w:t>×</w:t>
      </w:r>
      <w:r>
        <w:rPr>
          <w:spacing w:val="1"/>
        </w:rPr>
        <w:t>1</w:t>
      </w:r>
      <w:r>
        <w:rPr>
          <w:spacing w:val="-7"/>
        </w:rPr>
        <w:t>0</w:t>
      </w:r>
      <w:r>
        <w:rPr>
          <w:spacing w:val="3"/>
        </w:rPr>
        <w:t>N</w:t>
      </w:r>
      <w:r>
        <w:rPr>
          <w:spacing w:val="1"/>
        </w:rPr>
        <w:t>/kg</w:t>
      </w:r>
      <w:r>
        <w:rPr>
          <w:spacing w:val="-2"/>
        </w:rPr>
        <w:t>=</w:t>
      </w:r>
      <w:r>
        <w:rPr>
          <w:spacing w:val="1"/>
        </w:rPr>
        <w:t>1.</w:t>
      </w:r>
      <w:r>
        <w:rPr>
          <w:spacing w:val="-2"/>
        </w:rPr>
        <w:t>4</w:t>
      </w:r>
      <w:r>
        <w:rPr>
          <w:spacing w:val="-1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w w:val="106"/>
          <w:position w:val="9"/>
          <w:sz w:val="9"/>
        </w:rPr>
        <w:t>5</w:t>
      </w:r>
      <w:r>
        <w:rPr>
          <w:spacing w:val="1"/>
        </w:rPr>
        <w:t>N;</w:t>
      </w:r>
      <w:r>
        <w:rPr>
          <w:spacing w:val="-7"/>
        </w:rPr>
        <w:t>(</w:t>
      </w:r>
      <w:r>
        <w:rPr>
          <w:spacing w:val="1"/>
        </w:rPr>
        <w:t>2</w:t>
      </w:r>
      <w:r>
        <w:rPr>
          <w:spacing w:val="-1"/>
        </w:rPr>
        <w:t>)压路机每次下压路面的距离</w:t>
      </w:r>
    </w:p>
    <w:p>
      <w:pPr>
        <w:pStyle w:val="BodyText"/>
        <w:spacing w:before="41"/>
      </w:pPr>
      <w:r>
        <w:rPr>
          <w:spacing w:val="1"/>
        </w:rPr>
        <w:t>s=</w:t>
      </w:r>
      <w:r>
        <w:rPr>
          <w:spacing w:val="-2"/>
        </w:rPr>
        <w:t>1</w:t>
      </w:r>
      <w:r>
        <w:rPr>
          <w:spacing w:val="1"/>
        </w:rPr>
        <w:t>m</w:t>
      </w:r>
      <w:r>
        <w:rPr>
          <w:spacing w:val="-2"/>
        </w:rPr>
        <w:t>m</w:t>
      </w:r>
      <w:r>
        <w:rPr>
          <w:spacing w:val="1"/>
        </w:rPr>
        <w:t>=</w:t>
      </w:r>
      <w:r>
        <w:rPr>
          <w:spacing w:val="-4"/>
        </w:rPr>
        <w:t>0</w:t>
      </w:r>
      <w:r>
        <w:rPr>
          <w:spacing w:val="1"/>
        </w:rPr>
        <w:t>.</w:t>
      </w:r>
      <w:r>
        <w:rPr>
          <w:spacing w:val="-2"/>
        </w:rPr>
        <w:t>00</w:t>
      </w:r>
      <w:r>
        <w:rPr>
          <w:spacing w:val="3"/>
        </w:rPr>
        <w:t>1</w:t>
      </w:r>
      <w:r>
        <w:rPr>
          <w:spacing w:val="1"/>
        </w:rPr>
        <w:t>m,</w:t>
      </w:r>
      <w:r>
        <w:rPr>
          <w:spacing w:val="2"/>
        </w:rPr>
        <w:t>压路机每次下压路面对路面做功</w:t>
      </w:r>
      <w:r>
        <w:rPr>
          <w:spacing w:val="1"/>
        </w:rPr>
        <w:t>W=</w:t>
      </w:r>
      <w:r>
        <w:rPr>
          <w:spacing w:val="-2"/>
        </w:rPr>
        <w:t>F</w:t>
      </w:r>
      <w:r>
        <w:rPr>
          <w:spacing w:val="1"/>
        </w:rPr>
        <w:t>s</w:t>
      </w:r>
      <w:r>
        <w:rPr>
          <w:spacing w:val="-2"/>
        </w:rPr>
        <w:t>=</w:t>
      </w:r>
      <w:r>
        <w:rPr>
          <w:spacing w:val="-4"/>
        </w:rPr>
        <w:t>2</w:t>
      </w:r>
      <w:r>
        <w:rPr>
          <w:spacing w:val="3"/>
        </w:rPr>
        <w:t>.</w:t>
      </w:r>
      <w:r>
        <w:rPr>
          <w:spacing w:val="1"/>
        </w:rPr>
        <w:t>5</w:t>
      </w:r>
      <w:r>
        <w:rPr>
          <w:spacing w:val="-1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w w:val="106"/>
          <w:position w:val="10"/>
          <w:sz w:val="9"/>
        </w:rPr>
        <w:t>5</w:t>
      </w:r>
      <w:r>
        <w:rPr>
          <w:spacing w:val="1"/>
        </w:rPr>
        <w:t>N</w:t>
      </w:r>
      <w:r>
        <w:rPr>
          <w:spacing w:val="-1"/>
        </w:rPr>
        <w:t>×</w:t>
      </w:r>
      <w:r>
        <w:rPr>
          <w:spacing w:val="-4"/>
        </w:rPr>
        <w:t>0</w:t>
      </w:r>
      <w:r>
        <w:rPr>
          <w:spacing w:val="3"/>
        </w:rPr>
        <w:t>.</w:t>
      </w:r>
      <w:r>
        <w:rPr>
          <w:spacing w:val="-4"/>
        </w:rPr>
        <w:t>0</w:t>
      </w:r>
      <w:r>
        <w:rPr>
          <w:spacing w:val="1"/>
        </w:rPr>
        <w:t>01m=</w:t>
      </w:r>
      <w:r>
        <w:rPr>
          <w:spacing w:val="-4"/>
        </w:rPr>
        <w:t>2</w:t>
      </w:r>
      <w:r>
        <w:rPr>
          <w:spacing w:val="3"/>
        </w:rPr>
        <w:t>5</w:t>
      </w:r>
      <w:r>
        <w:rPr>
          <w:spacing w:val="-4"/>
        </w:rPr>
        <w:t>0</w:t>
      </w:r>
      <w:r>
        <w:rPr>
          <w:spacing w:val="3"/>
        </w:rPr>
        <w:t>J</w:t>
      </w:r>
      <w:r>
        <w:rPr>
          <w:spacing w:val="-7"/>
        </w:rPr>
        <w:t xml:space="preserve">;钢轮每秒钟压路 </w:t>
      </w:r>
      <w:r>
        <w:rPr>
          <w:spacing w:val="-4"/>
        </w:rPr>
        <w:t>2</w:t>
      </w:r>
      <w:r>
        <w:t>5</w:t>
      </w:r>
      <w:r>
        <w:rPr>
          <w:spacing w:val="-7"/>
        </w:rPr>
        <w:t xml:space="preserve"> 次,总共做的功</w:t>
      </w:r>
    </w:p>
    <w:p>
      <w:pPr>
        <w:pStyle w:val="BodyText"/>
        <w:spacing w:before="42"/>
      </w:pPr>
      <w:r>
        <w:t>W'=25W=25×250J=6250J。</w:t>
      </w:r>
    </w:p>
    <w:p>
      <w:pPr>
        <w:pStyle w:val="Heading1"/>
        <w:spacing w:line="280" w:lineRule="auto"/>
      </w:pPr>
      <w:r>
        <w:t>能力提升全练拓展训练</w:t>
      </w:r>
    </w:p>
    <w:p>
      <w:pPr>
        <w:pStyle w:val="ListParagraph"/>
        <w:numPr>
          <w:ilvl w:val="0"/>
          <w:numId w:val="4"/>
        </w:numPr>
        <w:tabs>
          <w:tab w:val="left" w:pos="292"/>
        </w:tabs>
        <w:spacing w:before="0" w:after="0" w:line="226" w:lineRule="exact"/>
        <w:ind w:left="292" w:right="0" w:hanging="192"/>
        <w:jc w:val="left"/>
        <w:rPr>
          <w:sz w:val="19"/>
        </w:rPr>
      </w:pPr>
      <w:r>
        <w:rPr>
          <w:sz w:val="19"/>
        </w:rPr>
        <w:t>如图所示,甲、乙两个容器形状不同,现有两块完全相同的金属块用细线系着分别浸入同样深度,这时两容器的水面相</w:t>
      </w:r>
    </w:p>
    <w:p>
      <w:pPr>
        <w:pStyle w:val="BodyText"/>
        <w:tabs>
          <w:tab w:val="left" w:pos="7035"/>
        </w:tabs>
        <w:spacing w:before="40"/>
      </w:pPr>
      <w:r>
        <w:t>平齐,如果将金属块匀速提升一段位移,直到金属块提离水面,不计水的阻力,则(</w:t>
      </w:r>
      <w:r>
        <w:tab/>
      </w:r>
      <w:r>
        <w:t>)</w:t>
      </w:r>
    </w:p>
    <w:p>
      <w:pPr>
        <w:spacing w:after="0"/>
        <w:sectPr>
          <w:type w:val="continuous"/>
          <w:pgSz w:w="13530" w:h="17450"/>
          <w:pgMar w:top="1380" w:right="1640" w:bottom="280" w:left="1700" w:header="720" w:footer="720" w:gutter="0"/>
          <w:cols w:space="708"/>
        </w:sectPr>
      </w:pPr>
    </w:p>
    <w:p>
      <w:pPr>
        <w:pStyle w:val="BodyText"/>
        <w:ind w:left="3875"/>
        <w:rPr>
          <w:sz w:val="20"/>
        </w:rPr>
      </w:pPr>
      <w:r>
        <w:rPr>
          <w:sz w:val="20"/>
        </w:rPr>
        <w:drawing>
          <wp:inline distT="0" distB="0" distL="0" distR="0">
            <wp:extent cx="1520190" cy="98425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26753" name="image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0416" cy="984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1"/>
          <w:numId w:val="4"/>
        </w:numPr>
        <w:tabs>
          <w:tab w:val="left" w:pos="292"/>
        </w:tabs>
        <w:spacing w:before="36" w:after="0" w:line="240" w:lineRule="auto"/>
        <w:ind w:left="292" w:right="0" w:hanging="192"/>
        <w:jc w:val="left"/>
        <w:rPr>
          <w:sz w:val="19"/>
        </w:rPr>
      </w:pPr>
      <w:r>
        <w:rPr>
          <w:spacing w:val="-1"/>
          <w:sz w:val="19"/>
        </w:rPr>
        <w:t>在甲容器中提升时,拉力做功较多</w:t>
      </w:r>
    </w:p>
    <w:p>
      <w:pPr>
        <w:pStyle w:val="ListParagraph"/>
        <w:numPr>
          <w:ilvl w:val="1"/>
          <w:numId w:val="4"/>
        </w:numPr>
        <w:tabs>
          <w:tab w:val="left" w:pos="292"/>
        </w:tabs>
        <w:spacing w:before="39" w:after="0" w:line="240" w:lineRule="auto"/>
        <w:ind w:left="292" w:right="0" w:hanging="192"/>
        <w:jc w:val="left"/>
        <w:rPr>
          <w:sz w:val="19"/>
        </w:rPr>
      </w:pPr>
      <w:r>
        <w:rPr>
          <w:spacing w:val="-1"/>
          <w:sz w:val="19"/>
        </w:rPr>
        <w:t>在乙容器中提升时,拉力做功较多</w:t>
      </w:r>
    </w:p>
    <w:p>
      <w:pPr>
        <w:pStyle w:val="ListParagraph"/>
        <w:numPr>
          <w:ilvl w:val="1"/>
          <w:numId w:val="4"/>
        </w:numPr>
        <w:tabs>
          <w:tab w:val="left" w:pos="292"/>
        </w:tabs>
        <w:spacing w:before="43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在两个容器中提升时,拉力做功相同</w:t>
      </w:r>
    </w:p>
    <w:p>
      <w:pPr>
        <w:pStyle w:val="ListParagraph"/>
        <w:numPr>
          <w:ilvl w:val="1"/>
          <w:numId w:val="4"/>
        </w:numPr>
        <w:tabs>
          <w:tab w:val="left" w:pos="292"/>
        </w:tabs>
        <w:spacing w:before="42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做功多少无法比较</w:t>
      </w:r>
    </w:p>
    <w:p>
      <w:pPr>
        <w:pStyle w:val="BodyText"/>
        <w:spacing w:before="42" w:line="280" w:lineRule="auto"/>
        <w:ind w:right="200"/>
      </w:pPr>
      <w:r>
        <w:t>答案 A 金属块相同,都浸没在水中时受到的浮力相等,故细线的拉力相等,所以金属块在水中上升,最后金属块的上表面到达水面时拉力及通过的距离都相等,做的功也相等;由图知,甲的上表面面积大,金属块逐渐出水面到下表面到达水面的过程中,甲水面下降得少,甲中金属块离开水面时移动的距离较大,所以在甲容器中提升时,拉力做功较多。</w:t>
      </w:r>
    </w:p>
    <w:p>
      <w:pPr>
        <w:pStyle w:val="ListParagraph"/>
        <w:numPr>
          <w:ilvl w:val="0"/>
          <w:numId w:val="4"/>
        </w:numPr>
        <w:tabs>
          <w:tab w:val="left" w:pos="290"/>
        </w:tabs>
        <w:spacing w:before="0" w:after="0" w:line="280" w:lineRule="auto"/>
        <w:ind w:left="100" w:right="293" w:firstLine="0"/>
        <w:jc w:val="left"/>
        <w:rPr>
          <w:sz w:val="19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3814445</wp:posOffset>
            </wp:positionH>
            <wp:positionV relativeFrom="paragraph">
              <wp:posOffset>380365</wp:posOffset>
            </wp:positionV>
            <wp:extent cx="965835" cy="913765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619488" name="image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5933" cy="9136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19"/>
        </w:rPr>
        <w:t xml:space="preserve">如图为我国某山区的等高线图,现有两种登山方案,一种是从 </w:t>
      </w:r>
      <w:r>
        <w:rPr>
          <w:sz w:val="19"/>
        </w:rPr>
        <w:t>B</w:t>
      </w:r>
      <w:r>
        <w:rPr>
          <w:spacing w:val="-21"/>
          <w:sz w:val="19"/>
        </w:rPr>
        <w:t xml:space="preserve"> 处爬到 </w:t>
      </w:r>
      <w:r>
        <w:rPr>
          <w:sz w:val="19"/>
        </w:rPr>
        <w:t>C</w:t>
      </w:r>
      <w:r>
        <w:rPr>
          <w:spacing w:val="-3"/>
          <w:sz w:val="19"/>
        </w:rPr>
        <w:t xml:space="preserve"> 处;另一种是从</w:t>
      </w:r>
      <w:r>
        <w:rPr>
          <w:sz w:val="19"/>
        </w:rPr>
        <w:t>A</w:t>
      </w:r>
      <w:r>
        <w:rPr>
          <w:spacing w:val="-21"/>
          <w:sz w:val="19"/>
        </w:rPr>
        <w:t xml:space="preserve"> 处爬到 </w:t>
      </w:r>
      <w:r>
        <w:rPr>
          <w:sz w:val="19"/>
        </w:rPr>
        <w:t>C</w:t>
      </w:r>
      <w:r>
        <w:rPr>
          <w:spacing w:val="-8"/>
          <w:sz w:val="19"/>
        </w:rPr>
        <w:t xml:space="preserve"> 处。如果甲、乙两个质量相同的人分别采用这两种方案来登山,那么,谁克服重力做的功多呢?为什么?</w:t>
      </w:r>
    </w:p>
    <w:p>
      <w:pPr>
        <w:pStyle w:val="BodyText"/>
        <w:spacing w:before="61"/>
      </w:pPr>
      <w:r>
        <w:t>答案 见解析</w:t>
      </w:r>
    </w:p>
    <w:p>
      <w:pPr>
        <w:pStyle w:val="BodyText"/>
        <w:spacing w:before="42" w:line="280" w:lineRule="auto"/>
        <w:ind w:right="343"/>
      </w:pPr>
      <w:r>
        <w:rPr>
          <w:spacing w:val="9"/>
        </w:rPr>
        <w:t>解析 由图可知,</w:t>
      </w:r>
      <w:r>
        <w:t>A</w:t>
      </w:r>
      <w:r>
        <w:rPr>
          <w:spacing w:val="-25"/>
        </w:rPr>
        <w:t xml:space="preserve"> 处和 </w:t>
      </w:r>
      <w:r>
        <w:t>B</w:t>
      </w:r>
      <w:r>
        <w:rPr>
          <w:spacing w:val="-13"/>
        </w:rPr>
        <w:t xml:space="preserve"> 处的海拔相同,从 </w:t>
      </w:r>
      <w:r>
        <w:t>B</w:t>
      </w:r>
      <w:r>
        <w:rPr>
          <w:spacing w:val="-20"/>
        </w:rPr>
        <w:t xml:space="preserve"> 处爬到 </w:t>
      </w:r>
      <w:r>
        <w:t>C</w:t>
      </w:r>
      <w:r>
        <w:rPr>
          <w:spacing w:val="-21"/>
        </w:rPr>
        <w:t xml:space="preserve"> 处和从 </w:t>
      </w:r>
      <w:r>
        <w:t>A</w:t>
      </w:r>
      <w:r>
        <w:rPr>
          <w:spacing w:val="-20"/>
        </w:rPr>
        <w:t xml:space="preserve"> 处爬到 </w:t>
      </w:r>
      <w:r>
        <w:t>C</w:t>
      </w:r>
      <w:r>
        <w:rPr>
          <w:spacing w:val="-8"/>
        </w:rPr>
        <w:t xml:space="preserve"> 处,两人上升的高度相同,又两人的质量相同, </w:t>
      </w:r>
      <w:r>
        <w:rPr>
          <w:spacing w:val="-13"/>
        </w:rPr>
        <w:t xml:space="preserve">重力相同,根据公式 </w:t>
      </w:r>
      <w:r>
        <w:t>W=Gh</w:t>
      </w:r>
      <w:r>
        <w:rPr>
          <w:spacing w:val="-7"/>
        </w:rPr>
        <w:t xml:space="preserve"> 可知,两人克服重力做的功一样多。</w:t>
      </w:r>
    </w:p>
    <w:p>
      <w:pPr>
        <w:pStyle w:val="BodyText"/>
        <w:spacing w:before="2" w:line="278" w:lineRule="auto"/>
        <w:ind w:right="248"/>
      </w:pPr>
      <w:r>
        <w:t>3.</w:t>
      </w:r>
      <w:r>
        <w:rPr>
          <w:sz w:val="17"/>
        </w:rPr>
        <w:t>(2018</w:t>
      </w:r>
      <w:r>
        <w:rPr>
          <w:spacing w:val="-8"/>
          <w:sz w:val="17"/>
        </w:rPr>
        <w:t xml:space="preserve"> 山东淄博周村一模)</w:t>
      </w:r>
      <w:r>
        <w:t>2017</w:t>
      </w:r>
      <w:r>
        <w:rPr>
          <w:spacing w:val="-34"/>
        </w:rPr>
        <w:t xml:space="preserve"> 年 </w:t>
      </w:r>
      <w:r>
        <w:t>5</w:t>
      </w:r>
      <w:r>
        <w:rPr>
          <w:spacing w:val="-35"/>
        </w:rPr>
        <w:t xml:space="preserve"> 月 </w:t>
      </w:r>
      <w:r>
        <w:t>23</w:t>
      </w:r>
      <w:r>
        <w:rPr>
          <w:spacing w:val="-7"/>
        </w:rPr>
        <w:t xml:space="preserve"> 日,“蛟龙”号载人潜水器在世界最深处的马里亚纳海沟首潜告捷。“蛟龙” </w:t>
      </w:r>
      <w:r>
        <w:rPr>
          <w:spacing w:val="-17"/>
        </w:rPr>
        <w:t xml:space="preserve">号重 </w:t>
      </w:r>
      <w:r>
        <w:rPr>
          <w:spacing w:val="-2"/>
        </w:rPr>
        <w:t>2</w:t>
      </w:r>
      <w:r>
        <w:rPr>
          <w:spacing w:val="2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w w:val="106"/>
          <w:position w:val="9"/>
          <w:sz w:val="9"/>
        </w:rPr>
        <w:t>5</w:t>
      </w:r>
      <w:r>
        <w:rPr>
          <w:spacing w:val="1"/>
        </w:rPr>
        <w:t>N</w:t>
      </w:r>
      <w:r>
        <w:rPr>
          <w:spacing w:val="-8"/>
        </w:rPr>
        <w:t xml:space="preserve">,海水的密度取 </w:t>
      </w:r>
      <w:r>
        <w:rPr>
          <w:spacing w:val="1"/>
        </w:rPr>
        <w:t>1</w:t>
      </w:r>
      <w:r>
        <w:rPr>
          <w:spacing w:val="-2"/>
        </w:rPr>
        <w:t>.</w:t>
      </w:r>
      <w:r>
        <w:rPr>
          <w:spacing w:val="-4"/>
        </w:rPr>
        <w:t>0</w:t>
      </w:r>
      <w:r>
        <w:rPr>
          <w:spacing w:val="3"/>
        </w:rPr>
        <w:t>3</w:t>
      </w:r>
      <w:r>
        <w:rPr>
          <w:spacing w:val="-1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w w:val="106"/>
          <w:position w:val="9"/>
          <w:sz w:val="9"/>
        </w:rPr>
        <w:t>3</w:t>
      </w:r>
      <w:r>
        <w:rPr>
          <w:spacing w:val="1"/>
        </w:rPr>
        <w:t>kg</w:t>
      </w:r>
      <w:r>
        <w:rPr>
          <w:spacing w:val="-2"/>
        </w:rPr>
        <w:t>/</w:t>
      </w:r>
      <w:r>
        <w:rPr>
          <w:spacing w:val="1"/>
        </w:rPr>
        <w:t>m</w:t>
      </w:r>
      <w:r>
        <w:rPr>
          <w:spacing w:val="-3"/>
          <w:w w:val="106"/>
          <w:position w:val="9"/>
          <w:sz w:val="9"/>
        </w:rPr>
        <w:t>3</w:t>
      </w:r>
      <w:r>
        <w:rPr>
          <w:spacing w:val="-2"/>
        </w:rPr>
        <w:t>,若将“蛟龙”号下潜过程看做直线运动,“蛟龙”号在下潜的过程中速度是</w:t>
      </w:r>
    </w:p>
    <w:p>
      <w:pPr>
        <w:pStyle w:val="BodyText"/>
        <w:spacing w:before="4"/>
      </w:pPr>
      <w:r>
        <w:t>2km/h,下潜 2.4h 后到达指定深度进行作业。(g=10N/kg)求:</w:t>
      </w:r>
    </w:p>
    <w:p>
      <w:pPr>
        <w:pStyle w:val="ListParagraph"/>
        <w:numPr>
          <w:ilvl w:val="0"/>
          <w:numId w:val="5"/>
        </w:numPr>
        <w:tabs>
          <w:tab w:val="left" w:pos="386"/>
        </w:tabs>
        <w:spacing w:before="42" w:after="0" w:line="240" w:lineRule="auto"/>
        <w:ind w:left="385" w:right="0" w:hanging="285"/>
        <w:jc w:val="left"/>
        <w:rPr>
          <w:sz w:val="19"/>
        </w:rPr>
      </w:pPr>
      <w:r>
        <w:rPr>
          <w:sz w:val="19"/>
        </w:rPr>
        <w:t>下潜过程中重力做的功;</w:t>
      </w:r>
    </w:p>
    <w:p>
      <w:pPr>
        <w:pStyle w:val="ListParagraph"/>
        <w:numPr>
          <w:ilvl w:val="0"/>
          <w:numId w:val="5"/>
        </w:numPr>
        <w:tabs>
          <w:tab w:val="left" w:pos="386"/>
        </w:tabs>
        <w:spacing w:before="42" w:after="0" w:line="278" w:lineRule="auto"/>
        <w:ind w:left="100" w:right="5494" w:firstLine="0"/>
        <w:jc w:val="left"/>
        <w:rPr>
          <w:sz w:val="19"/>
        </w:rPr>
      </w:pPr>
      <w:r>
        <w:rPr>
          <w:spacing w:val="-7"/>
          <w:sz w:val="19"/>
        </w:rPr>
        <w:t xml:space="preserve">到达指定深度,潜艇 </w:t>
      </w:r>
      <w:r>
        <w:rPr>
          <w:spacing w:val="1"/>
          <w:sz w:val="19"/>
        </w:rPr>
        <w:t>1c</w:t>
      </w:r>
      <w:r>
        <w:rPr>
          <w:spacing w:val="-2"/>
          <w:sz w:val="19"/>
        </w:rPr>
        <w:t>m</w:t>
      </w:r>
      <w:r>
        <w:rPr>
          <w:w w:val="106"/>
          <w:position w:val="10"/>
          <w:sz w:val="9"/>
        </w:rPr>
        <w:t>2</w:t>
      </w:r>
      <w:r>
        <w:rPr>
          <w:spacing w:val="-21"/>
          <w:position w:val="10"/>
          <w:sz w:val="9"/>
        </w:rPr>
        <w:t xml:space="preserve"> </w:t>
      </w:r>
      <w:r>
        <w:rPr>
          <w:spacing w:val="-1"/>
          <w:sz w:val="19"/>
        </w:rPr>
        <w:t>表面积上受到海水的压力。</w:t>
      </w:r>
      <w:r>
        <w:rPr>
          <w:spacing w:val="-2"/>
          <w:sz w:val="19"/>
        </w:rPr>
        <w:t>答案  (</w:t>
      </w:r>
      <w:r>
        <w:rPr>
          <w:spacing w:val="3"/>
          <w:sz w:val="19"/>
        </w:rPr>
        <w:t>1</w:t>
      </w:r>
      <w:r>
        <w:rPr>
          <w:spacing w:val="-4"/>
          <w:sz w:val="19"/>
        </w:rPr>
        <w:t>)</w:t>
      </w:r>
      <w:r>
        <w:rPr>
          <w:spacing w:val="1"/>
          <w:sz w:val="19"/>
        </w:rPr>
        <w:t>9.</w:t>
      </w:r>
      <w:r>
        <w:rPr>
          <w:spacing w:val="3"/>
          <w:sz w:val="19"/>
        </w:rPr>
        <w:t>6</w:t>
      </w:r>
      <w:r>
        <w:rPr>
          <w:spacing w:val="-1"/>
          <w:sz w:val="19"/>
        </w:rPr>
        <w:t>×</w:t>
      </w:r>
      <w:r>
        <w:rPr>
          <w:spacing w:val="1"/>
          <w:sz w:val="19"/>
        </w:rPr>
        <w:t>1</w:t>
      </w:r>
      <w:r>
        <w:rPr>
          <w:spacing w:val="-2"/>
          <w:sz w:val="19"/>
        </w:rPr>
        <w:t>0</w:t>
      </w:r>
      <w:r>
        <w:rPr>
          <w:w w:val="106"/>
          <w:position w:val="9"/>
          <w:sz w:val="9"/>
        </w:rPr>
        <w:t>8</w:t>
      </w:r>
      <w:r>
        <w:rPr>
          <w:sz w:val="19"/>
        </w:rPr>
        <w:t>J</w:t>
      </w:r>
      <w:r>
        <w:rPr>
          <w:spacing w:val="-2"/>
          <w:sz w:val="19"/>
        </w:rPr>
        <w:t xml:space="preserve">  (2</w:t>
      </w:r>
      <w:r>
        <w:rPr>
          <w:spacing w:val="1"/>
          <w:sz w:val="19"/>
        </w:rPr>
        <w:t>)4.</w:t>
      </w:r>
      <w:r>
        <w:rPr>
          <w:spacing w:val="-2"/>
          <w:sz w:val="19"/>
        </w:rPr>
        <w:t>9</w:t>
      </w:r>
      <w:r>
        <w:rPr>
          <w:spacing w:val="1"/>
          <w:sz w:val="19"/>
        </w:rPr>
        <w:t>44</w:t>
      </w:r>
      <w:r>
        <w:rPr>
          <w:spacing w:val="-1"/>
          <w:sz w:val="19"/>
        </w:rPr>
        <w:t>×</w:t>
      </w:r>
      <w:r>
        <w:rPr>
          <w:spacing w:val="1"/>
          <w:sz w:val="19"/>
        </w:rPr>
        <w:t>10</w:t>
      </w:r>
      <w:r>
        <w:rPr>
          <w:w w:val="106"/>
          <w:position w:val="9"/>
          <w:sz w:val="9"/>
        </w:rPr>
        <w:t>3</w:t>
      </w:r>
      <w:r>
        <w:rPr>
          <w:sz w:val="19"/>
        </w:rPr>
        <w:t>N</w:t>
      </w:r>
    </w:p>
    <w:p>
      <w:pPr>
        <w:pStyle w:val="BodyText"/>
        <w:spacing w:before="4"/>
      </w:pPr>
      <w:r>
        <w:t>解析 (1)下潜的深度:h=vt=2km/h×2.4h=4.8km;</w:t>
      </w:r>
    </w:p>
    <w:p>
      <w:pPr>
        <w:pStyle w:val="BodyText"/>
        <w:spacing w:before="43"/>
        <w:ind w:left="479"/>
      </w:pPr>
      <w:r>
        <w:rPr>
          <w:spacing w:val="-1"/>
        </w:rPr>
        <w:t>下潜过程中重力做的功</w:t>
      </w:r>
      <w:r>
        <w:rPr>
          <w:spacing w:val="1"/>
        </w:rPr>
        <w:t>:W</w:t>
      </w:r>
      <w:r>
        <w:rPr>
          <w:spacing w:val="-2"/>
        </w:rPr>
        <w:t>=</w:t>
      </w:r>
      <w:r>
        <w:rPr>
          <w:spacing w:val="1"/>
        </w:rPr>
        <w:t>G</w:t>
      </w:r>
      <w:r>
        <w:rPr>
          <w:spacing w:val="-2"/>
        </w:rPr>
        <w:t>h</w:t>
      </w:r>
      <w:r>
        <w:rPr>
          <w:spacing w:val="1"/>
        </w:rPr>
        <w:t>=</w:t>
      </w:r>
      <w:r>
        <w:rPr>
          <w:spacing w:val="-2"/>
        </w:rPr>
        <w:t>2</w:t>
      </w:r>
      <w:r>
        <w:rPr>
          <w:spacing w:val="-1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w w:val="106"/>
          <w:position w:val="10"/>
          <w:sz w:val="9"/>
        </w:rPr>
        <w:t>5</w:t>
      </w:r>
      <w:r>
        <w:rPr>
          <w:spacing w:val="1"/>
        </w:rPr>
        <w:t>N</w:t>
      </w:r>
      <w:r>
        <w:rPr>
          <w:spacing w:val="-1"/>
        </w:rPr>
        <w:t>×</w:t>
      </w:r>
      <w:r>
        <w:rPr>
          <w:spacing w:val="1"/>
        </w:rPr>
        <w:t>4</w:t>
      </w:r>
      <w:r>
        <w:rPr>
          <w:spacing w:val="-2"/>
        </w:rPr>
        <w:t>.8</w:t>
      </w:r>
      <w:r>
        <w:rPr>
          <w:spacing w:val="2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w w:val="106"/>
          <w:position w:val="10"/>
          <w:sz w:val="9"/>
        </w:rPr>
        <w:t>3</w:t>
      </w:r>
      <w:r>
        <w:rPr>
          <w:spacing w:val="1"/>
        </w:rPr>
        <w:t>m</w:t>
      </w:r>
      <w:r>
        <w:rPr>
          <w:spacing w:val="-2"/>
        </w:rPr>
        <w:t>=</w:t>
      </w:r>
      <w:r>
        <w:rPr>
          <w:spacing w:val="-4"/>
        </w:rPr>
        <w:t>9</w:t>
      </w:r>
      <w:r>
        <w:rPr>
          <w:spacing w:val="3"/>
        </w:rPr>
        <w:t>.</w:t>
      </w:r>
      <w:r>
        <w:rPr>
          <w:spacing w:val="1"/>
        </w:rPr>
        <w:t>6</w:t>
      </w:r>
      <w:r>
        <w:rPr>
          <w:spacing w:val="-1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w w:val="106"/>
          <w:position w:val="10"/>
          <w:sz w:val="9"/>
        </w:rPr>
        <w:t>8</w:t>
      </w:r>
      <w:r>
        <w:rPr>
          <w:spacing w:val="1"/>
        </w:rPr>
        <w:t>J</w:t>
      </w:r>
      <w:r>
        <w:t>;</w:t>
      </w:r>
    </w:p>
    <w:p>
      <w:pPr>
        <w:pStyle w:val="BodyText"/>
        <w:spacing w:before="42" w:line="278" w:lineRule="auto"/>
        <w:ind w:left="479" w:right="4749"/>
      </w:pPr>
      <w:r>
        <w:t>(2) 到 达 指 定 深 度 , 潜 艇 受 到 海 水 的 压 强 : p=ρgh=1.03×10</w:t>
      </w:r>
      <w:r>
        <w:rPr>
          <w:w w:val="106"/>
          <w:position w:val="9"/>
          <w:sz w:val="9"/>
        </w:rPr>
        <w:t>3</w:t>
      </w:r>
      <w:r>
        <w:t>kg/m</w:t>
      </w:r>
      <w:r>
        <w:rPr>
          <w:w w:val="106"/>
          <w:position w:val="9"/>
          <w:sz w:val="9"/>
        </w:rPr>
        <w:t>3</w:t>
      </w:r>
      <w:r>
        <w:t>×10N/kg×4.8×10</w:t>
      </w:r>
      <w:r>
        <w:rPr>
          <w:w w:val="106"/>
          <w:position w:val="9"/>
          <w:sz w:val="9"/>
        </w:rPr>
        <w:t>3</w:t>
      </w:r>
      <w:r>
        <w:t>m=4.944×10</w:t>
      </w:r>
      <w:r>
        <w:rPr>
          <w:w w:val="106"/>
          <w:position w:val="9"/>
          <w:sz w:val="9"/>
        </w:rPr>
        <w:t>7</w:t>
      </w:r>
      <w:r>
        <w:t>Pa;</w:t>
      </w:r>
    </w:p>
    <w:p>
      <w:pPr>
        <w:pStyle w:val="BodyText"/>
        <w:spacing w:before="4"/>
        <w:ind w:left="479"/>
      </w:pPr>
      <w:r>
        <w:rPr>
          <w:spacing w:val="-17"/>
        </w:rPr>
        <w:t xml:space="preserve">潜艇 </w:t>
      </w:r>
      <w:r>
        <w:rPr>
          <w:spacing w:val="1"/>
        </w:rPr>
        <w:t>1c</w:t>
      </w:r>
      <w:r>
        <w:rPr>
          <w:spacing w:val="-2"/>
        </w:rPr>
        <w:t>m</w:t>
      </w:r>
      <w:r>
        <w:rPr>
          <w:w w:val="106"/>
          <w:position w:val="10"/>
          <w:sz w:val="9"/>
        </w:rPr>
        <w:t>2</w:t>
      </w:r>
      <w:r>
        <w:rPr>
          <w:spacing w:val="-21"/>
          <w:position w:val="10"/>
          <w:sz w:val="9"/>
        </w:rPr>
        <w:t xml:space="preserve"> </w:t>
      </w:r>
      <w:r>
        <w:rPr>
          <w:spacing w:val="-2"/>
        </w:rPr>
        <w:t>表面积上受到海水的压力:</w:t>
      </w:r>
    </w:p>
    <w:p>
      <w:pPr>
        <w:pStyle w:val="BodyText"/>
        <w:spacing w:before="42"/>
        <w:ind w:left="479"/>
      </w:pPr>
      <w:r>
        <w:rPr>
          <w:spacing w:val="1"/>
        </w:rPr>
        <w:t>F=</w:t>
      </w:r>
      <w:r>
        <w:rPr>
          <w:spacing w:val="-2"/>
        </w:rPr>
        <w:t>p</w:t>
      </w:r>
      <w:r>
        <w:rPr>
          <w:spacing w:val="1"/>
        </w:rPr>
        <w:t>S</w:t>
      </w:r>
      <w:r>
        <w:rPr>
          <w:spacing w:val="-2"/>
        </w:rPr>
        <w:t>=</w:t>
      </w:r>
      <w:r>
        <w:rPr>
          <w:spacing w:val="1"/>
        </w:rPr>
        <w:t>4.</w:t>
      </w:r>
      <w:r>
        <w:rPr>
          <w:spacing w:val="-7"/>
        </w:rPr>
        <w:t>9</w:t>
      </w:r>
      <w:r>
        <w:rPr>
          <w:spacing w:val="3"/>
        </w:rPr>
        <w:t>4</w:t>
      </w:r>
      <w:r>
        <w:rPr>
          <w:spacing w:val="1"/>
        </w:rPr>
        <w:t>4</w:t>
      </w:r>
      <w:r>
        <w:rPr>
          <w:spacing w:val="-1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w w:val="106"/>
          <w:position w:val="10"/>
          <w:sz w:val="9"/>
        </w:rPr>
        <w:t>7</w:t>
      </w:r>
      <w:r>
        <w:rPr>
          <w:spacing w:val="1"/>
        </w:rPr>
        <w:t>P</w:t>
      </w:r>
      <w:r>
        <w:rPr>
          <w:spacing w:val="-2"/>
        </w:rPr>
        <w:t>a</w:t>
      </w:r>
      <w:r>
        <w:rPr>
          <w:spacing w:val="-1"/>
        </w:rPr>
        <w:t>×</w:t>
      </w:r>
      <w:r>
        <w:rPr>
          <w:spacing w:val="1"/>
        </w:rPr>
        <w:t>1</w:t>
      </w:r>
      <w:r>
        <w:rPr>
          <w:spacing w:val="-1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w w:val="106"/>
          <w:position w:val="10"/>
          <w:sz w:val="9"/>
        </w:rPr>
        <w:t>-4</w:t>
      </w:r>
      <w:r>
        <w:rPr>
          <w:spacing w:val="-2"/>
        </w:rPr>
        <w:t>m</w:t>
      </w:r>
      <w:r>
        <w:rPr>
          <w:w w:val="106"/>
          <w:position w:val="10"/>
          <w:sz w:val="9"/>
        </w:rPr>
        <w:t>2</w:t>
      </w:r>
      <w:r>
        <w:rPr>
          <w:spacing w:val="1"/>
        </w:rPr>
        <w:t>=4</w:t>
      </w:r>
      <w:r>
        <w:rPr>
          <w:spacing w:val="-2"/>
        </w:rPr>
        <w:t>.</w:t>
      </w:r>
      <w:r>
        <w:rPr>
          <w:spacing w:val="-4"/>
        </w:rPr>
        <w:t>9</w:t>
      </w:r>
      <w:r>
        <w:rPr>
          <w:spacing w:val="1"/>
        </w:rPr>
        <w:t>4</w:t>
      </w:r>
      <w:r>
        <w:rPr>
          <w:spacing w:val="3"/>
        </w:rPr>
        <w:t>4</w:t>
      </w:r>
      <w:r>
        <w:rPr>
          <w:spacing w:val="-1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w w:val="106"/>
          <w:position w:val="10"/>
          <w:sz w:val="9"/>
        </w:rPr>
        <w:t>3</w:t>
      </w:r>
      <w:r>
        <w:rPr>
          <w:spacing w:val="-2"/>
        </w:rPr>
        <w:t>N</w:t>
      </w:r>
      <w:r>
        <w:t>。</w:t>
      </w:r>
    </w:p>
    <w:p>
      <w:pPr>
        <w:pStyle w:val="Heading1"/>
        <w:spacing w:line="280" w:lineRule="auto"/>
      </w:pPr>
      <w:r>
        <w:t>三年模拟全练拓展训练</w:t>
      </w:r>
    </w:p>
    <w:p>
      <w:pPr>
        <w:tabs>
          <w:tab w:val="left" w:pos="8612"/>
        </w:tabs>
        <w:spacing w:before="0" w:line="226" w:lineRule="exact"/>
        <w:ind w:left="100" w:right="0" w:firstLine="0"/>
        <w:jc w:val="left"/>
        <w:rPr>
          <w:sz w:val="19"/>
        </w:rPr>
      </w:pPr>
      <w:r>
        <w:rPr>
          <w:sz w:val="19"/>
        </w:rPr>
        <w:t>1.</w:t>
      </w:r>
      <w:r>
        <w:rPr>
          <w:sz w:val="17"/>
        </w:rPr>
        <w:t>(2019</w:t>
      </w:r>
      <w:r>
        <w:rPr>
          <w:spacing w:val="-51"/>
          <w:sz w:val="17"/>
        </w:rPr>
        <w:t xml:space="preserve"> </w:t>
      </w:r>
      <w:r>
        <w:rPr>
          <w:sz w:val="17"/>
        </w:rPr>
        <w:t>北京海淀一模,9,★☆☆)</w:t>
      </w:r>
      <w:r>
        <w:rPr>
          <w:sz w:val="19"/>
        </w:rPr>
        <w:t>如图为一些生活中常见的情景,对于这些情景,下列说法中正确的是(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spacing w:after="0" w:line="226" w:lineRule="exact"/>
        <w:jc w:val="left"/>
        <w:rPr>
          <w:sz w:val="19"/>
        </w:rPr>
        <w:sectPr>
          <w:pgSz w:w="13530" w:h="17450"/>
          <w:pgMar w:top="1440" w:right="1640" w:bottom="280" w:left="1700" w:header="720" w:footer="720" w:gutter="0"/>
          <w:cols w:space="708"/>
        </w:sectPr>
      </w:pPr>
    </w:p>
    <w:p>
      <w:pPr>
        <w:pStyle w:val="BodyText"/>
        <w:ind w:left="2900"/>
        <w:rPr>
          <w:sz w:val="20"/>
        </w:rPr>
      </w:pPr>
      <w:r>
        <w:rPr>
          <w:sz w:val="20"/>
        </w:rPr>
        <w:drawing>
          <wp:inline distT="0" distB="0" distL="0" distR="0">
            <wp:extent cx="2767965" cy="2665095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939884" name="image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8526" cy="2665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99"/>
      </w:pPr>
      <w:r>
        <w:t>答案 B 货箱在起重机对货箱的拉力方向上移动了距离,故起重机对货箱的拉力做了功。</w:t>
      </w:r>
    </w:p>
    <w:p>
      <w:pPr>
        <w:tabs>
          <w:tab w:val="left" w:pos="3615"/>
        </w:tabs>
        <w:spacing w:before="39" w:after="16" w:line="280" w:lineRule="auto"/>
        <w:ind w:left="100" w:right="341" w:firstLine="0"/>
        <w:jc w:val="left"/>
        <w:rPr>
          <w:sz w:val="19"/>
        </w:rPr>
      </w:pPr>
      <w:r>
        <w:rPr>
          <w:sz w:val="19"/>
        </w:rPr>
        <w:t>2.如图是小球从某高处由静止下落的过程中的路程与时间关系图象,选项中描述重力对该球做功大小与时间关系图象正确的是(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ind w:left="4429"/>
        <w:rPr>
          <w:sz w:val="20"/>
        </w:rPr>
      </w:pPr>
      <w:r>
        <w:rPr>
          <w:sz w:val="20"/>
        </w:rPr>
        <w:drawing>
          <wp:inline distT="0" distB="0" distL="0" distR="0">
            <wp:extent cx="818515" cy="728980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967833" name="image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8654" cy="729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11"/>
        <w:ind w:left="0"/>
        <w:rPr>
          <w:sz w:val="9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2988945</wp:posOffset>
            </wp:positionH>
            <wp:positionV relativeFrom="paragraph">
              <wp:posOffset>105410</wp:posOffset>
            </wp:positionV>
            <wp:extent cx="2616200" cy="1844040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1565385" name="image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6242" cy="18440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06" w:line="280" w:lineRule="auto"/>
        <w:ind w:right="293"/>
      </w:pPr>
      <w:r>
        <w:rPr>
          <w:spacing w:val="29"/>
        </w:rPr>
        <w:t xml:space="preserve">答案 </w:t>
      </w:r>
      <w:r>
        <w:t>C</w:t>
      </w:r>
      <w:r>
        <w:rPr>
          <w:spacing w:val="9"/>
        </w:rPr>
        <w:t xml:space="preserve"> 根据 </w:t>
      </w:r>
      <w:r>
        <w:t>h-t</w:t>
      </w:r>
      <w:r>
        <w:rPr>
          <w:spacing w:val="-6"/>
        </w:rPr>
        <w:t xml:space="preserve"> 图象可知,小球在单位时间内下落的高度越来越大,根据</w:t>
      </w:r>
      <w:r>
        <w:t>W=Gh</w:t>
      </w:r>
      <w:r>
        <w:rPr>
          <w:spacing w:val="-7"/>
        </w:rPr>
        <w:t xml:space="preserve"> 可知,单位时间内重力对该球做功也越</w:t>
      </w:r>
      <w:r>
        <w:rPr>
          <w:spacing w:val="-15"/>
        </w:rPr>
        <w:t xml:space="preserve">来越多,故 </w:t>
      </w:r>
      <w:r>
        <w:t>C</w:t>
      </w:r>
      <w:r>
        <w:rPr>
          <w:spacing w:val="-10"/>
        </w:rPr>
        <w:t xml:space="preserve"> 选项正确。</w:t>
      </w:r>
    </w:p>
    <w:p>
      <w:pPr>
        <w:tabs>
          <w:tab w:val="left" w:pos="6037"/>
        </w:tabs>
        <w:spacing w:before="0" w:line="280" w:lineRule="auto"/>
        <w:ind w:left="100" w:right="182" w:firstLine="0"/>
        <w:jc w:val="left"/>
        <w:rPr>
          <w:sz w:val="19"/>
        </w:rPr>
      </w:pPr>
      <w:r>
        <w:rPr>
          <w:sz w:val="19"/>
        </w:rPr>
        <w:t>3.一颗子弹从枪膛里水平射出,子弹在枪膛里受到的气体作用力为</w:t>
      </w:r>
      <w:r>
        <w:rPr>
          <w:spacing w:val="-52"/>
          <w:sz w:val="19"/>
        </w:rPr>
        <w:t xml:space="preserve"> </w:t>
      </w:r>
      <w:r>
        <w:rPr>
          <w:sz w:val="19"/>
        </w:rPr>
        <w:t>600N,枪膛长为</w:t>
      </w:r>
      <w:r>
        <w:rPr>
          <w:spacing w:val="-55"/>
          <w:sz w:val="19"/>
        </w:rPr>
        <w:t xml:space="preserve"> </w:t>
      </w:r>
      <w:r>
        <w:rPr>
          <w:sz w:val="19"/>
        </w:rPr>
        <w:t>60cm, 射出的子弹在空中飞行了</w:t>
      </w:r>
      <w:r>
        <w:rPr>
          <w:spacing w:val="-54"/>
          <w:sz w:val="19"/>
        </w:rPr>
        <w:t xml:space="preserve"> </w:t>
      </w:r>
      <w:r>
        <w:rPr>
          <w:sz w:val="19"/>
        </w:rPr>
        <w:t>50m,则气体在枪膛里对子弹做的功为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J。</w:t>
      </w:r>
    </w:p>
    <w:p>
      <w:pPr>
        <w:pStyle w:val="BodyText"/>
      </w:pPr>
      <w:r>
        <w:t>答 案 360</w:t>
      </w:r>
    </w:p>
    <w:p>
      <w:pPr>
        <w:pStyle w:val="BodyText"/>
        <w:spacing w:before="43"/>
      </w:pPr>
      <w:r>
        <w:t>解析 已知子弹在枪膛里受到的气体作用力为 F=600N,枪膛长为 s=60cm=0.6m,气体在枪膛里对子弹做的功</w:t>
      </w:r>
    </w:p>
    <w:p>
      <w:pPr>
        <w:pStyle w:val="BodyText"/>
        <w:spacing w:before="39"/>
      </w:pPr>
      <w:r>
        <w:t>W=Fs=600N×0.6m=360J。</w:t>
      </w:r>
    </w:p>
    <w:p>
      <w:pPr>
        <w:pStyle w:val="BodyText"/>
        <w:spacing w:before="43" w:line="280" w:lineRule="auto"/>
        <w:ind w:right="289"/>
        <w:jc w:val="both"/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3751580</wp:posOffset>
            </wp:positionH>
            <wp:positionV relativeFrom="paragraph">
              <wp:posOffset>626745</wp:posOffset>
            </wp:positionV>
            <wp:extent cx="1066800" cy="1208405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914438" name="image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983" cy="12082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4.</w:t>
      </w:r>
      <w:r>
        <w:rPr>
          <w:sz w:val="17"/>
        </w:rPr>
        <w:t>(2019</w:t>
      </w:r>
      <w:r>
        <w:rPr>
          <w:spacing w:val="-8"/>
          <w:sz w:val="17"/>
        </w:rPr>
        <w:t xml:space="preserve"> 安徽合肥庐阳二模,</w:t>
      </w:r>
      <w:r>
        <w:rPr>
          <w:sz w:val="17"/>
        </w:rPr>
        <w:t>21,★☆☆)</w:t>
      </w:r>
      <w:r>
        <w:t>建筑物的“整体平移”就是将大楼托换到一个托架上,这个托架下部有滚轴,滚轴下部有轨道,然后将建筑物与地基切断,这样建筑物就成了一个可移动体,然后用牵引设备将其移动到固定的新基础上。(6 分)</w:t>
      </w:r>
    </w:p>
    <w:p>
      <w:pPr>
        <w:spacing w:after="0" w:line="280" w:lineRule="auto"/>
        <w:jc w:val="both"/>
        <w:sectPr>
          <w:pgSz w:w="13530" w:h="17450"/>
          <w:pgMar w:top="1540" w:right="1640" w:bottom="280" w:left="1700" w:header="720" w:footer="720" w:gutter="0"/>
          <w:cols w:space="708"/>
        </w:sectPr>
      </w:pPr>
    </w:p>
    <w:p>
      <w:pPr>
        <w:pStyle w:val="ListParagraph"/>
        <w:numPr>
          <w:ilvl w:val="0"/>
          <w:numId w:val="6"/>
        </w:numPr>
        <w:tabs>
          <w:tab w:val="left" w:pos="386"/>
        </w:tabs>
        <w:spacing w:before="69" w:after="0" w:line="240" w:lineRule="auto"/>
        <w:ind w:left="385" w:right="0" w:hanging="285"/>
        <w:jc w:val="left"/>
        <w:rPr>
          <w:sz w:val="19"/>
        </w:rPr>
      </w:pPr>
      <w:r>
        <w:rPr>
          <w:spacing w:val="-6"/>
          <w:sz w:val="19"/>
        </w:rPr>
        <w:t xml:space="preserve">某次平移过程中,机械用 </w:t>
      </w:r>
      <w:r>
        <w:rPr>
          <w:spacing w:val="-2"/>
          <w:sz w:val="19"/>
        </w:rPr>
        <w:t>4</w:t>
      </w:r>
      <w:r>
        <w:rPr>
          <w:spacing w:val="-1"/>
          <w:sz w:val="19"/>
        </w:rPr>
        <w:t>×</w:t>
      </w:r>
      <w:r>
        <w:rPr>
          <w:spacing w:val="1"/>
          <w:sz w:val="19"/>
        </w:rPr>
        <w:t>1</w:t>
      </w:r>
      <w:r>
        <w:rPr>
          <w:spacing w:val="-2"/>
          <w:sz w:val="19"/>
        </w:rPr>
        <w:t>0</w:t>
      </w:r>
      <w:r>
        <w:rPr>
          <w:w w:val="106"/>
          <w:position w:val="10"/>
          <w:sz w:val="9"/>
        </w:rPr>
        <w:t>6</w:t>
      </w:r>
      <w:r>
        <w:rPr>
          <w:sz w:val="19"/>
        </w:rPr>
        <w:t>N</w:t>
      </w:r>
      <w:r>
        <w:rPr>
          <w:spacing w:val="-11"/>
          <w:sz w:val="19"/>
        </w:rPr>
        <w:t xml:space="preserve"> 的拉力拉动别墅缓慢平移了 </w:t>
      </w:r>
      <w:r>
        <w:rPr>
          <w:spacing w:val="1"/>
          <w:sz w:val="19"/>
        </w:rPr>
        <w:t>5</w:t>
      </w:r>
      <w:r>
        <w:rPr>
          <w:spacing w:val="-7"/>
          <w:sz w:val="19"/>
        </w:rPr>
        <w:t>0</w:t>
      </w:r>
      <w:r>
        <w:rPr>
          <w:spacing w:val="3"/>
          <w:sz w:val="19"/>
        </w:rPr>
        <w:t>m</w:t>
      </w:r>
      <w:r>
        <w:rPr>
          <w:spacing w:val="-1"/>
          <w:sz w:val="19"/>
        </w:rPr>
        <w:t>,机械对别墅做了多少功?</w:t>
      </w:r>
    </w:p>
    <w:p>
      <w:pPr>
        <w:pStyle w:val="ListParagraph"/>
        <w:numPr>
          <w:ilvl w:val="0"/>
          <w:numId w:val="6"/>
        </w:numPr>
        <w:tabs>
          <w:tab w:val="left" w:pos="386"/>
        </w:tabs>
        <w:spacing w:before="39" w:after="0" w:line="280" w:lineRule="auto"/>
        <w:ind w:left="100" w:right="200" w:firstLine="0"/>
        <w:jc w:val="left"/>
        <w:rPr>
          <w:sz w:val="19"/>
        </w:rPr>
      </w:pPr>
      <w:r>
        <w:rPr>
          <w:spacing w:val="-8"/>
          <w:sz w:val="19"/>
        </w:rPr>
        <w:t xml:space="preserve">这幢别墅质量达 </w:t>
      </w:r>
      <w:r>
        <w:rPr>
          <w:spacing w:val="1"/>
          <w:sz w:val="19"/>
        </w:rPr>
        <w:t>1</w:t>
      </w:r>
      <w:r>
        <w:rPr>
          <w:spacing w:val="-1"/>
          <w:sz w:val="19"/>
        </w:rPr>
        <w:t>×</w:t>
      </w:r>
      <w:r>
        <w:rPr>
          <w:spacing w:val="1"/>
          <w:sz w:val="19"/>
        </w:rPr>
        <w:t>1</w:t>
      </w:r>
      <w:r>
        <w:rPr>
          <w:spacing w:val="-2"/>
          <w:sz w:val="19"/>
        </w:rPr>
        <w:t>0</w:t>
      </w:r>
      <w:r>
        <w:rPr>
          <w:w w:val="106"/>
          <w:position w:val="9"/>
          <w:sz w:val="9"/>
        </w:rPr>
        <w:t>7</w:t>
      </w:r>
      <w:r>
        <w:rPr>
          <w:spacing w:val="1"/>
          <w:sz w:val="19"/>
        </w:rPr>
        <w:t>kg</w:t>
      </w:r>
      <w:r>
        <w:rPr>
          <w:spacing w:val="-5"/>
          <w:sz w:val="19"/>
        </w:rPr>
        <w:t xml:space="preserve">,而地面能承受的最大压强不能超过 </w:t>
      </w:r>
      <w:r>
        <w:rPr>
          <w:spacing w:val="1"/>
          <w:sz w:val="19"/>
        </w:rPr>
        <w:t>5</w:t>
      </w:r>
      <w:r>
        <w:rPr>
          <w:spacing w:val="-1"/>
          <w:sz w:val="19"/>
        </w:rPr>
        <w:t>×</w:t>
      </w:r>
      <w:r>
        <w:rPr>
          <w:spacing w:val="1"/>
          <w:sz w:val="19"/>
        </w:rPr>
        <w:t>1</w:t>
      </w:r>
      <w:r>
        <w:rPr>
          <w:spacing w:val="-2"/>
          <w:sz w:val="19"/>
        </w:rPr>
        <w:t>0</w:t>
      </w:r>
      <w:r>
        <w:rPr>
          <w:w w:val="106"/>
          <w:position w:val="9"/>
          <w:sz w:val="9"/>
        </w:rPr>
        <w:t>5</w:t>
      </w:r>
      <w:r>
        <w:rPr>
          <w:spacing w:val="1"/>
          <w:sz w:val="19"/>
        </w:rPr>
        <w:t>Pa</w:t>
      </w:r>
      <w:r>
        <w:rPr>
          <w:spacing w:val="-2"/>
          <w:sz w:val="19"/>
        </w:rPr>
        <w:t>,为防止房屋下陷,支承面至少要多大面积?(支</w:t>
      </w:r>
      <w:r>
        <w:rPr>
          <w:sz w:val="19"/>
        </w:rPr>
        <w:t>承面的质量忽略不计,g=10N/kg)</w:t>
      </w:r>
    </w:p>
    <w:p>
      <w:pPr>
        <w:pStyle w:val="BodyText"/>
        <w:spacing w:before="2"/>
        <w:rPr>
          <w:sz w:val="9"/>
        </w:rPr>
      </w:pPr>
      <w:r>
        <w:rPr>
          <w:spacing w:val="-2"/>
        </w:rPr>
        <w:t>答案  (</w:t>
      </w:r>
      <w:r>
        <w:rPr>
          <w:spacing w:val="3"/>
        </w:rPr>
        <w:t>1</w:t>
      </w:r>
      <w:r>
        <w:rPr>
          <w:spacing w:val="-4"/>
        </w:rPr>
        <w:t>)</w:t>
      </w:r>
      <w:r>
        <w:rPr>
          <w:spacing w:val="5"/>
        </w:rPr>
        <w:t>2</w:t>
      </w:r>
      <w:r>
        <w:rPr>
          <w:spacing w:val="-1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w w:val="106"/>
          <w:position w:val="10"/>
          <w:sz w:val="9"/>
        </w:rPr>
        <w:t>8</w:t>
      </w:r>
      <w:r>
        <w:t>J</w:t>
      </w:r>
      <w:r>
        <w:rPr>
          <w:spacing w:val="-2"/>
        </w:rPr>
        <w:t xml:space="preserve">  (</w:t>
      </w:r>
      <w:r>
        <w:rPr>
          <w:spacing w:val="1"/>
        </w:rPr>
        <w:t>2</w:t>
      </w:r>
      <w:r>
        <w:rPr>
          <w:spacing w:val="-2"/>
        </w:rPr>
        <w:t>)</w:t>
      </w:r>
      <w:r>
        <w:rPr>
          <w:spacing w:val="1"/>
        </w:rPr>
        <w:t>2</w:t>
      </w:r>
      <w:r>
        <w:rPr>
          <w:spacing w:val="-2"/>
        </w:rPr>
        <w:t>0</w:t>
      </w:r>
      <w:r>
        <w:rPr>
          <w:spacing w:val="1"/>
        </w:rPr>
        <w:t>0</w:t>
      </w:r>
      <w:r>
        <w:rPr>
          <w:spacing w:val="5"/>
        </w:rPr>
        <w:t>m</w:t>
      </w:r>
      <w:r>
        <w:rPr>
          <w:w w:val="106"/>
          <w:position w:val="10"/>
          <w:sz w:val="9"/>
        </w:rPr>
        <w:t>2</w:t>
      </w:r>
    </w:p>
    <w:p>
      <w:pPr>
        <w:pStyle w:val="BodyText"/>
        <w:spacing w:before="37"/>
      </w:pPr>
      <w:r>
        <w:rPr>
          <w:spacing w:val="-2"/>
        </w:rPr>
        <w:t>解析  (</w:t>
      </w:r>
      <w:r>
        <w:rPr>
          <w:spacing w:val="3"/>
        </w:rPr>
        <w:t>1</w:t>
      </w:r>
      <w:r>
        <w:rPr>
          <w:spacing w:val="-6"/>
        </w:rPr>
        <w:t xml:space="preserve">)机械对别墅做的功 </w:t>
      </w:r>
      <w:r>
        <w:rPr>
          <w:spacing w:val="1"/>
        </w:rPr>
        <w:t>W=</w:t>
      </w:r>
      <w:r>
        <w:rPr>
          <w:spacing w:val="-2"/>
        </w:rPr>
        <w:t>F</w:t>
      </w:r>
      <w:r>
        <w:rPr>
          <w:spacing w:val="1"/>
        </w:rPr>
        <w:t>s</w:t>
      </w:r>
      <w:r>
        <w:rPr>
          <w:spacing w:val="-2"/>
        </w:rPr>
        <w:t>=</w:t>
      </w:r>
      <w:r>
        <w:rPr>
          <w:spacing w:val="1"/>
        </w:rPr>
        <w:t>4</w:t>
      </w:r>
      <w:r>
        <w:rPr>
          <w:spacing w:val="-1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w w:val="106"/>
          <w:position w:val="10"/>
          <w:sz w:val="9"/>
        </w:rPr>
        <w:t>6</w:t>
      </w:r>
      <w:r>
        <w:rPr>
          <w:spacing w:val="1"/>
        </w:rPr>
        <w:t>N</w:t>
      </w:r>
      <w:r>
        <w:rPr>
          <w:spacing w:val="-1"/>
        </w:rPr>
        <w:t>×</w:t>
      </w:r>
      <w:r>
        <w:rPr>
          <w:spacing w:val="1"/>
        </w:rPr>
        <w:t>5</w:t>
      </w:r>
      <w:r>
        <w:rPr>
          <w:spacing w:val="-7"/>
        </w:rPr>
        <w:t>0</w:t>
      </w:r>
      <w:r>
        <w:rPr>
          <w:spacing w:val="3"/>
        </w:rPr>
        <w:t>m</w:t>
      </w:r>
      <w:r>
        <w:rPr>
          <w:spacing w:val="1"/>
        </w:rPr>
        <w:t>=2</w:t>
      </w:r>
      <w:r>
        <w:rPr>
          <w:spacing w:val="-1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w w:val="106"/>
          <w:position w:val="10"/>
          <w:sz w:val="9"/>
        </w:rPr>
        <w:t>8</w:t>
      </w:r>
      <w:r>
        <w:rPr>
          <w:spacing w:val="1"/>
        </w:rPr>
        <w:t>J</w:t>
      </w:r>
      <w:r>
        <w:rPr>
          <w:spacing w:val="-3"/>
        </w:rPr>
        <w:t>;(</w:t>
      </w:r>
      <w:r>
        <w:rPr>
          <w:spacing w:val="-2"/>
        </w:rPr>
        <w:t>2</w:t>
      </w:r>
      <w:r>
        <w:rPr>
          <w:spacing w:val="-6"/>
        </w:rPr>
        <w:t xml:space="preserve">)别墅对地面的压力 </w:t>
      </w:r>
      <w:r>
        <w:rPr>
          <w:spacing w:val="1"/>
        </w:rPr>
        <w:t>F</w:t>
      </w:r>
      <w:r>
        <w:rPr>
          <w:spacing w:val="-2"/>
        </w:rPr>
        <w:t>=</w:t>
      </w:r>
      <w:r>
        <w:rPr>
          <w:spacing w:val="1"/>
        </w:rPr>
        <w:t>G=</w:t>
      </w:r>
      <w:r>
        <w:rPr>
          <w:spacing w:val="-2"/>
        </w:rPr>
        <w:t>m</w:t>
      </w:r>
      <w:r>
        <w:rPr>
          <w:spacing w:val="1"/>
        </w:rPr>
        <w:t>g</w:t>
      </w:r>
      <w:r>
        <w:rPr>
          <w:spacing w:val="-2"/>
        </w:rPr>
        <w:t>=1</w:t>
      </w:r>
      <w:r>
        <w:rPr>
          <w:spacing w:val="2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spacing w:val="-3"/>
          <w:w w:val="106"/>
          <w:position w:val="10"/>
          <w:sz w:val="9"/>
        </w:rPr>
        <w:t>7</w:t>
      </w:r>
      <w:r>
        <w:rPr>
          <w:spacing w:val="1"/>
        </w:rPr>
        <w:t>kg</w:t>
      </w:r>
      <w:r>
        <w:rPr>
          <w:spacing w:val="-1"/>
        </w:rPr>
        <w:t>×</w:t>
      </w:r>
      <w:r>
        <w:rPr>
          <w:spacing w:val="1"/>
        </w:rPr>
        <w:t>1</w:t>
      </w:r>
      <w:r>
        <w:rPr>
          <w:spacing w:val="-7"/>
        </w:rPr>
        <w:t>0</w:t>
      </w:r>
      <w:r>
        <w:rPr>
          <w:spacing w:val="3"/>
        </w:rPr>
        <w:t>N</w:t>
      </w:r>
      <w:r>
        <w:rPr>
          <w:spacing w:val="1"/>
        </w:rPr>
        <w:t>/kg</w:t>
      </w:r>
      <w:r>
        <w:rPr>
          <w:spacing w:val="-2"/>
        </w:rPr>
        <w:t>=1</w:t>
      </w:r>
      <w:r>
        <w:rPr>
          <w:spacing w:val="2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w w:val="106"/>
          <w:position w:val="10"/>
          <w:sz w:val="9"/>
        </w:rPr>
        <w:t>8</w:t>
      </w:r>
      <w:r>
        <w:rPr>
          <w:spacing w:val="1"/>
        </w:rPr>
        <w:t>N</w:t>
      </w:r>
      <w:r>
        <w:rPr>
          <w:spacing w:val="-1"/>
        </w:rPr>
        <w:t>;别</w:t>
      </w:r>
    </w:p>
    <w:p>
      <w:pPr>
        <w:tabs>
          <w:tab w:val="left" w:pos="4052"/>
          <w:tab w:val="right" w:pos="6570"/>
        </w:tabs>
        <w:spacing w:before="147" w:line="104" w:lineRule="exact"/>
        <w:ind w:left="2807" w:right="0" w:firstLine="0"/>
        <w:jc w:val="left"/>
        <w:rPr>
          <w:sz w:val="9"/>
        </w:rPr>
      </w:pPr>
      <w:r>
        <w:rPr>
          <w:rFonts w:ascii="Cambria Math" w:hAnsi="Cambria Math"/>
          <w:w w:val="105"/>
          <w:position w:val="2"/>
          <w:sz w:val="15"/>
        </w:rPr>
        <w:t xml:space="preserve">F  </w:t>
      </w:r>
      <w:r>
        <w:rPr>
          <w:rFonts w:ascii="Cambria Math" w:hAnsi="Cambria Math"/>
          <w:spacing w:val="8"/>
          <w:w w:val="105"/>
          <w:position w:val="2"/>
          <w:sz w:val="15"/>
        </w:rPr>
        <w:t xml:space="preserve"> </w:t>
      </w:r>
      <w:r>
        <w:rPr>
          <w:rFonts w:ascii="Cambria Math" w:hAnsi="Cambria Math"/>
          <w:w w:val="105"/>
          <w:position w:val="2"/>
          <w:sz w:val="15"/>
        </w:rPr>
        <w:t>1×10</w:t>
      </w:r>
      <w:r>
        <w:rPr>
          <w:rFonts w:ascii="Cambria Math" w:hAnsi="Cambria Math"/>
          <w:w w:val="105"/>
          <w:position w:val="6"/>
          <w:sz w:val="12"/>
        </w:rPr>
        <w:t>8</w:t>
      </w:r>
      <w:r>
        <w:rPr>
          <w:rFonts w:ascii="Cambria Math" w:hAnsi="Cambria Math"/>
          <w:w w:val="105"/>
          <w:position w:val="2"/>
          <w:sz w:val="15"/>
        </w:rPr>
        <w:t>N</w:t>
      </w:r>
      <w:r>
        <w:rPr>
          <w:rFonts w:ascii="Cambria Math" w:hAnsi="Cambria Math"/>
          <w:w w:val="105"/>
          <w:position w:val="2"/>
          <w:sz w:val="15"/>
        </w:rPr>
        <w:tab/>
      </w:r>
      <w:r>
        <w:rPr>
          <w:w w:val="105"/>
          <w:sz w:val="9"/>
        </w:rPr>
        <w:t>2</w:t>
      </w:r>
      <w:r>
        <w:rPr>
          <w:w w:val="105"/>
          <w:sz w:val="9"/>
        </w:rPr>
        <w:tab/>
      </w:r>
      <w:r>
        <w:rPr>
          <w:w w:val="105"/>
          <w:sz w:val="9"/>
        </w:rPr>
        <w:t>2</w:t>
      </w:r>
    </w:p>
    <w:p>
      <w:pPr>
        <w:pStyle w:val="BodyText"/>
        <w:tabs>
          <w:tab w:val="left" w:pos="3349"/>
        </w:tabs>
        <w:spacing w:line="118" w:lineRule="exact"/>
      </w:pPr>
      <w:r>
        <w:t>墅刚好不下陷时支承面的面积</w:t>
      </w:r>
      <w:r>
        <w:rPr>
          <w:spacing w:val="-49"/>
        </w:rPr>
        <w:t xml:space="preserve"> </w:t>
      </w:r>
      <w:r>
        <w:t>S=</w:t>
      </w:r>
      <w:r>
        <w:rPr>
          <w:spacing w:val="-8"/>
        </w:rPr>
        <w:t xml:space="preserve"> </w:t>
      </w:r>
      <w:r>
        <w:t>=</w:t>
      </w:r>
      <w:r>
        <w:tab/>
      </w:r>
      <w:r>
        <w:rPr>
          <w:rFonts w:ascii="Cambria Math" w:eastAsia="Cambria Math"/>
          <w:position w:val="-4"/>
          <w:sz w:val="12"/>
        </w:rPr>
        <w:t>5</w:t>
      </w:r>
      <w:r>
        <w:rPr>
          <w:rFonts w:ascii="Cambria Math" w:eastAsia="Cambria Math"/>
          <w:spacing w:val="3"/>
          <w:position w:val="-4"/>
          <w:sz w:val="12"/>
        </w:rPr>
        <w:t xml:space="preserve"> </w:t>
      </w:r>
      <w:r>
        <w:t>=200m</w:t>
      </w:r>
      <w:r>
        <w:rPr>
          <w:spacing w:val="-45"/>
        </w:rPr>
        <w:t xml:space="preserve"> </w:t>
      </w:r>
      <w:r>
        <w:t>,即支承面的面积最小为</w:t>
      </w:r>
      <w:r>
        <w:rPr>
          <w:spacing w:val="-48"/>
        </w:rPr>
        <w:t xml:space="preserve"> </w:t>
      </w:r>
      <w:r>
        <w:t>200m</w:t>
      </w:r>
      <w:r>
        <w:rPr>
          <w:spacing w:val="-44"/>
        </w:rPr>
        <w:t xml:space="preserve"> </w:t>
      </w:r>
      <w:r>
        <w:t>。</w:t>
      </w:r>
    </w:p>
    <w:p>
      <w:pPr>
        <w:pStyle w:val="BodyText"/>
        <w:spacing w:line="20" w:lineRule="exact"/>
        <w:ind w:left="2800"/>
        <w:rPr>
          <w:sz w:val="2"/>
        </w:rPr>
      </w:pPr>
      <w:r>
        <w:rPr>
          <w:sz w:val="2"/>
        </w:rPr>
        <w:pict>
          <v:group id="_x0000_s1026" o:spid="_x0000_i1026" style="width:4.6pt;height:0.65pt" coordsize="92,13">
            <v:line id="_x0000_s1027" o:spid="_x0000_s1027" style="position:absolute" from="0,120" to="1820,120" coordsize="21600,21600" stroked="t" strokecolor="black"/>
            <w10:anchorlock/>
          </v:group>
        </w:pict>
      </w:r>
      <w:r>
        <w:rPr>
          <w:rFonts w:ascii="Times New Roman"/>
          <w:spacing w:val="54"/>
          <w:sz w:val="2"/>
        </w:rPr>
        <w:t xml:space="preserve"> </w:t>
      </w:r>
      <w:r>
        <w:rPr>
          <w:spacing w:val="54"/>
          <w:sz w:val="2"/>
        </w:rPr>
        <w:pict>
          <v:group id="_x0000_s1028" o:spid="_x0000_i1028" style="width:29.3pt;height:0.65pt" coordsize="586,13">
            <v:line id="_x0000_s1029" o:spid="_x0000_s1029" style="position:absolute" from="0,120" to="11720,120" coordsize="21600,21600" stroked="t" strokecolor="black"/>
            <w10:anchorlock/>
          </v:group>
        </w:pict>
      </w:r>
    </w:p>
    <w:p>
      <w:pPr>
        <w:spacing w:after="0" w:line="20" w:lineRule="exact"/>
        <w:rPr>
          <w:sz w:val="2"/>
        </w:rPr>
        <w:sectPr>
          <w:pgSz w:w="13530" w:h="17450"/>
          <w:pgMar w:top="1400" w:right="1640" w:bottom="280" w:left="1700" w:header="720" w:footer="720" w:gutter="0"/>
          <w:cols w:space="708"/>
        </w:sectPr>
      </w:pPr>
    </w:p>
    <w:p>
      <w:pPr>
        <w:pStyle w:val="BodyText"/>
        <w:spacing w:before="6"/>
        <w:ind w:left="0"/>
        <w:rPr>
          <w:sz w:val="25"/>
        </w:rPr>
      </w:pPr>
    </w:p>
    <w:p>
      <w:pPr>
        <w:pStyle w:val="Heading1"/>
        <w:spacing w:before="0" w:line="280" w:lineRule="auto"/>
        <w:ind w:right="38"/>
      </w:pPr>
      <w:r>
        <w:t>五年中考全练拓展训练</w:t>
      </w:r>
    </w:p>
    <w:p>
      <w:pPr>
        <w:spacing w:before="0" w:line="155" w:lineRule="exact"/>
        <w:ind w:left="100" w:right="0" w:firstLine="0"/>
        <w:jc w:val="left"/>
        <w:rPr>
          <w:rFonts w:ascii="Cambria Math" w:hAnsi="Cambria Math"/>
          <w:sz w:val="15"/>
        </w:rPr>
      </w:pPr>
      <w:r>
        <w:br w:type="column"/>
      </w:r>
      <w:r>
        <w:rPr>
          <w:rFonts w:ascii="Cambria Math" w:hAnsi="Cambria Math"/>
          <w:sz w:val="15"/>
        </w:rPr>
        <w:t>p 5×10 Pa</w:t>
      </w:r>
    </w:p>
    <w:p>
      <w:pPr>
        <w:spacing w:after="0" w:line="155" w:lineRule="exact"/>
        <w:jc w:val="left"/>
        <w:rPr>
          <w:rFonts w:ascii="Cambria Math" w:hAnsi="Cambria Math"/>
          <w:sz w:val="15"/>
        </w:rPr>
        <w:sectPr>
          <w:type w:val="continuous"/>
          <w:pgSz w:w="13530" w:h="17450"/>
          <w:pgMar w:top="1380" w:right="1640" w:bottom="280" w:left="1700" w:header="720" w:footer="720" w:gutter="0"/>
          <w:cols w:num="2" w:space="708" w:equalWidth="0">
            <w:col w:w="1821" w:space="891"/>
            <w:col w:w="7478"/>
          </w:cols>
        </w:sectPr>
      </w:pPr>
    </w:p>
    <w:p>
      <w:pPr>
        <w:tabs>
          <w:tab w:val="left" w:pos="9411"/>
        </w:tabs>
        <w:spacing w:before="0" w:line="226" w:lineRule="exact"/>
        <w:ind w:left="100" w:right="0" w:firstLine="0"/>
        <w:jc w:val="left"/>
        <w:rPr>
          <w:sz w:val="19"/>
        </w:rPr>
      </w:pPr>
      <w:r>
        <w:rPr>
          <w:sz w:val="19"/>
        </w:rPr>
        <w:t>1.</w:t>
      </w:r>
      <w:r>
        <w:rPr>
          <w:sz w:val="17"/>
        </w:rPr>
        <w:t>(2019</w:t>
      </w:r>
      <w:r>
        <w:rPr>
          <w:spacing w:val="-48"/>
          <w:sz w:val="17"/>
        </w:rPr>
        <w:t xml:space="preserve"> </w:t>
      </w:r>
      <w:r>
        <w:rPr>
          <w:sz w:val="17"/>
        </w:rPr>
        <w:t>天津中考,6,★☆☆)</w:t>
      </w:r>
      <w:r>
        <w:rPr>
          <w:sz w:val="19"/>
        </w:rPr>
        <w:t>小华把装有</w:t>
      </w:r>
      <w:r>
        <w:rPr>
          <w:spacing w:val="-50"/>
          <w:sz w:val="19"/>
        </w:rPr>
        <w:t xml:space="preserve"> </w:t>
      </w:r>
      <w:r>
        <w:rPr>
          <w:sz w:val="19"/>
        </w:rPr>
        <w:t>30</w:t>
      </w:r>
      <w:r>
        <w:rPr>
          <w:spacing w:val="-51"/>
          <w:sz w:val="19"/>
        </w:rPr>
        <w:t xml:space="preserve"> </w:t>
      </w:r>
      <w:r>
        <w:rPr>
          <w:sz w:val="19"/>
        </w:rPr>
        <w:t>个鸡蛋的塑料袋从</w:t>
      </w:r>
      <w:r>
        <w:rPr>
          <w:spacing w:val="-50"/>
          <w:sz w:val="19"/>
        </w:rPr>
        <w:t xml:space="preserve"> </w:t>
      </w:r>
      <w:r>
        <w:rPr>
          <w:sz w:val="19"/>
        </w:rPr>
        <w:t>1</w:t>
      </w:r>
      <w:r>
        <w:rPr>
          <w:spacing w:val="-51"/>
          <w:sz w:val="19"/>
        </w:rPr>
        <w:t xml:space="preserve"> </w:t>
      </w:r>
      <w:r>
        <w:rPr>
          <w:sz w:val="19"/>
        </w:rPr>
        <w:t>楼提到</w:t>
      </w:r>
      <w:r>
        <w:rPr>
          <w:spacing w:val="-47"/>
          <w:sz w:val="19"/>
        </w:rPr>
        <w:t xml:space="preserve"> </w:t>
      </w:r>
      <w:r>
        <w:rPr>
          <w:sz w:val="19"/>
        </w:rPr>
        <w:t>3</w:t>
      </w:r>
      <w:r>
        <w:rPr>
          <w:spacing w:val="-51"/>
          <w:sz w:val="19"/>
        </w:rPr>
        <w:t xml:space="preserve"> </w:t>
      </w:r>
      <w:r>
        <w:rPr>
          <w:sz w:val="19"/>
        </w:rPr>
        <w:t>楼的家里,他提鸡蛋的力做功最接近(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tabs>
          <w:tab w:val="left" w:pos="819"/>
          <w:tab w:val="left" w:pos="1539"/>
          <w:tab w:val="left" w:pos="2259"/>
        </w:tabs>
        <w:spacing w:before="39"/>
      </w:pPr>
      <w:r>
        <w:t>A.9J</w:t>
      </w:r>
      <w:r>
        <w:tab/>
      </w:r>
      <w:r>
        <w:t>B.30J</w:t>
      </w:r>
      <w:r>
        <w:tab/>
      </w:r>
      <w:r>
        <w:t>C.90J</w:t>
      </w:r>
      <w:r>
        <w:tab/>
      </w:r>
      <w:r>
        <w:t>D.300J</w:t>
      </w:r>
    </w:p>
    <w:p>
      <w:pPr>
        <w:pStyle w:val="BodyText"/>
        <w:spacing w:before="43" w:line="280" w:lineRule="auto"/>
        <w:ind w:right="200"/>
      </w:pPr>
      <w:r>
        <w:rPr>
          <w:spacing w:val="30"/>
        </w:rPr>
        <w:t xml:space="preserve">答案 </w:t>
      </w:r>
      <w:r>
        <w:t>C</w:t>
      </w:r>
      <w:r>
        <w:rPr>
          <w:spacing w:val="10"/>
        </w:rPr>
        <w:t xml:space="preserve"> 托起 </w:t>
      </w:r>
      <w:r>
        <w:t>1</w:t>
      </w:r>
      <w:r>
        <w:rPr>
          <w:spacing w:val="-12"/>
        </w:rPr>
        <w:t xml:space="preserve"> 个鸡蛋的力大约是 </w:t>
      </w:r>
      <w:r>
        <w:t>0.5N,</w:t>
      </w:r>
      <w:r>
        <w:rPr>
          <w:spacing w:val="-17"/>
        </w:rPr>
        <w:t xml:space="preserve">则提 </w:t>
      </w:r>
      <w:r>
        <w:t>30</w:t>
      </w:r>
      <w:r>
        <w:rPr>
          <w:spacing w:val="-13"/>
        </w:rPr>
        <w:t xml:space="preserve"> 个鸡蛋的力大约为 </w:t>
      </w:r>
      <w:r>
        <w:t>F=30×0.5N=15N</w:t>
      </w:r>
      <w:r>
        <w:rPr>
          <w:spacing w:val="-5"/>
        </w:rPr>
        <w:t xml:space="preserve">;每层楼的高度大约为 </w:t>
      </w:r>
      <w:r>
        <w:t>3</w:t>
      </w:r>
      <w:r>
        <w:rPr>
          <w:spacing w:val="-21"/>
        </w:rPr>
        <w:t xml:space="preserve"> 米,从 </w:t>
      </w:r>
      <w:r>
        <w:t>1</w:t>
      </w:r>
      <w:r>
        <w:rPr>
          <w:spacing w:val="-25"/>
        </w:rPr>
        <w:t xml:space="preserve"> 楼</w:t>
      </w:r>
      <w:r>
        <w:rPr>
          <w:spacing w:val="-34"/>
        </w:rPr>
        <w:t xml:space="preserve">提到 </w:t>
      </w:r>
      <w:r>
        <w:t>3</w:t>
      </w:r>
      <w:r>
        <w:rPr>
          <w:spacing w:val="-12"/>
        </w:rPr>
        <w:t xml:space="preserve"> 楼小华实际爬楼的高度 </w:t>
      </w:r>
      <w:r>
        <w:t>h=3m×2=6m</w:t>
      </w:r>
      <w:r>
        <w:rPr>
          <w:spacing w:val="-4"/>
        </w:rPr>
        <w:t xml:space="preserve">;小华提鸡蛋的力做功约为 </w:t>
      </w:r>
      <w:r>
        <w:t>W=Fs=15N×6m=90J。</w:t>
      </w:r>
    </w:p>
    <w:p>
      <w:pPr>
        <w:pStyle w:val="BodyText"/>
        <w:spacing w:before="1" w:line="278" w:lineRule="auto"/>
        <w:ind w:right="238"/>
      </w:pPr>
      <w:r>
        <w:t>2.如图甲所示,木块放在水平面上,用弹簧测力计沿水平方向拉动木块使其做直线运动,在相</w:t>
      </w:r>
      <w:r>
        <w:rPr>
          <w:spacing w:val="-5"/>
        </w:rPr>
        <w:t xml:space="preserve">同水平面上两次拉动木块得到的 </w:t>
      </w:r>
      <w:r>
        <w:rPr>
          <w:spacing w:val="1"/>
        </w:rPr>
        <w:t>s-</w:t>
      </w:r>
      <w:r>
        <w:t>t</w:t>
      </w:r>
      <w:r>
        <w:rPr>
          <w:spacing w:val="-12"/>
        </w:rPr>
        <w:t xml:space="preserve"> 关系图象如图乙所示。第 </w:t>
      </w:r>
      <w:r>
        <w:rPr>
          <w:spacing w:val="1"/>
        </w:rPr>
        <w:t>1</w:t>
      </w:r>
      <w:r>
        <w:rPr>
          <w:spacing w:val="-1"/>
        </w:rPr>
        <w:t>、</w:t>
      </w:r>
      <w:r>
        <w:t>2</w:t>
      </w:r>
      <w:r>
        <w:rPr>
          <w:spacing w:val="-11"/>
        </w:rPr>
        <w:t xml:space="preserve"> 两次弹簧测力计示数分别为 </w:t>
      </w:r>
      <w:r>
        <w:rPr>
          <w:spacing w:val="1"/>
        </w:rPr>
        <w:t>F</w:t>
      </w:r>
      <w:r>
        <w:rPr>
          <w:w w:val="106"/>
          <w:position w:val="-2"/>
          <w:sz w:val="9"/>
        </w:rPr>
        <w:t>1</w:t>
      </w:r>
      <w:r>
        <w:rPr>
          <w:spacing w:val="-1"/>
        </w:rPr>
        <w:t>、</w:t>
      </w:r>
      <w:r>
        <w:rPr>
          <w:spacing w:val="-2"/>
        </w:rPr>
        <w:t>F</w:t>
      </w:r>
      <w:r>
        <w:rPr>
          <w:w w:val="106"/>
          <w:position w:val="-2"/>
          <w:sz w:val="9"/>
        </w:rPr>
        <w:t>2</w:t>
      </w:r>
      <w:r>
        <w:rPr>
          <w:spacing w:val="-9"/>
        </w:rPr>
        <w:t xml:space="preserve">,速度分别为 </w:t>
      </w:r>
      <w:r>
        <w:rPr>
          <w:spacing w:val="1"/>
        </w:rPr>
        <w:t>v</w:t>
      </w:r>
      <w:r>
        <w:rPr>
          <w:spacing w:val="-3"/>
          <w:w w:val="106"/>
          <w:position w:val="-2"/>
          <w:sz w:val="9"/>
        </w:rPr>
        <w:t>1</w:t>
      </w:r>
      <w:r>
        <w:t>、</w:t>
      </w:r>
    </w:p>
    <w:p>
      <w:pPr>
        <w:pStyle w:val="BodyText"/>
        <w:tabs>
          <w:tab w:val="left" w:pos="6368"/>
        </w:tabs>
        <w:spacing w:before="2"/>
      </w:pPr>
      <w:r>
        <w:pict>
          <v:group id="_x0000_s1030" o:spid="_x0000_s1030" style="width:194.35pt;height:67.45pt;margin-top:17.7pt;margin-left:239.5pt;mso-height-relative:page;mso-position-horizontal-relative:page;mso-width-relative:page;mso-wrap-distance-bottom:0;mso-wrap-distance-top:0;position:absolute;z-index:-251652096" coordorigin="4790,354" coordsize="3887,1349">
            <v:shape id="_x0000_s1031" o:spid="_x0000_s1031" type="#_x0000_t75" style="width:2158;height:466;left:4790;position:absolute;top:1237" coordsize="21600,21600" filled="f" stroked="f">
              <v:imagedata r:id="rId12" o:title=""/>
              <o:lock v:ext="edit" aspectratio="t"/>
            </v:shape>
            <v:shape id="_x0000_s1032" o:spid="_x0000_s1032" type="#_x0000_t75" style="width:1677;height:1310;left:7000;position:absolute;top:354" coordsize="21600,21600" filled="f" stroked="f">
              <v:imagedata r:id="rId13" o:title=""/>
              <o:lock v:ext="edit" aspectratio="t"/>
            </v:shape>
            <w10:wrap type="topAndBottom"/>
          </v:group>
        </w:pict>
      </w:r>
      <w:r>
        <w:rPr>
          <w:spacing w:val="1"/>
        </w:rPr>
        <w:t>v</w:t>
      </w:r>
      <w:r>
        <w:rPr>
          <w:spacing w:val="-3"/>
          <w:w w:val="106"/>
          <w:position w:val="-2"/>
          <w:sz w:val="9"/>
        </w:rPr>
        <w:t>2</w:t>
      </w:r>
      <w:r>
        <w:rPr>
          <w:spacing w:val="1"/>
        </w:rPr>
        <w:t>;</w:t>
      </w:r>
      <w:r>
        <w:rPr>
          <w:spacing w:val="-1"/>
        </w:rPr>
        <w:t>如果运</w:t>
      </w:r>
      <w:r>
        <w:rPr>
          <w:spacing w:val="2"/>
        </w:rPr>
        <w:t>动</w:t>
      </w:r>
      <w:r>
        <w:rPr>
          <w:spacing w:val="-1"/>
        </w:rPr>
        <w:t>时间相同</w:t>
      </w:r>
      <w:r>
        <w:rPr>
          <w:spacing w:val="1"/>
        </w:rPr>
        <w:t>,</w:t>
      </w:r>
      <w:r>
        <w:rPr>
          <w:spacing w:val="-1"/>
        </w:rPr>
        <w:t>拉力所</w:t>
      </w:r>
      <w:r>
        <w:rPr>
          <w:spacing w:val="2"/>
        </w:rPr>
        <w:t>做</w:t>
      </w:r>
      <w:r>
        <w:rPr>
          <w:spacing w:val="-1"/>
        </w:rPr>
        <w:t>的功分别</w:t>
      </w:r>
      <w:r>
        <w:t>为</w:t>
      </w:r>
      <w:r>
        <w:rPr>
          <w:spacing w:val="-48"/>
        </w:rPr>
        <w:t xml:space="preserve"> </w:t>
      </w:r>
      <w:r>
        <w:rPr>
          <w:spacing w:val="1"/>
        </w:rPr>
        <w:t>W</w:t>
      </w:r>
      <w:r>
        <w:rPr>
          <w:spacing w:val="-3"/>
          <w:w w:val="106"/>
          <w:position w:val="-2"/>
          <w:sz w:val="9"/>
        </w:rPr>
        <w:t>1</w:t>
      </w:r>
      <w:r>
        <w:rPr>
          <w:spacing w:val="-1"/>
        </w:rPr>
        <w:t>、</w:t>
      </w:r>
      <w:r>
        <w:rPr>
          <w:spacing w:val="1"/>
        </w:rPr>
        <w:t>W</w:t>
      </w:r>
      <w:r>
        <w:rPr>
          <w:w w:val="106"/>
          <w:position w:val="-2"/>
          <w:sz w:val="9"/>
        </w:rPr>
        <w:t>2</w:t>
      </w:r>
      <w:r>
        <w:rPr>
          <w:spacing w:val="-1"/>
        </w:rPr>
        <w:t>。下列</w:t>
      </w:r>
      <w:r>
        <w:rPr>
          <w:spacing w:val="2"/>
        </w:rPr>
        <w:t>判</w:t>
      </w:r>
      <w:r>
        <w:rPr>
          <w:spacing w:val="-1"/>
        </w:rPr>
        <w:t>断正确的</w:t>
      </w:r>
      <w:r>
        <w:rPr>
          <w:spacing w:val="2"/>
        </w:rPr>
        <w:t>是</w:t>
      </w:r>
      <w:r>
        <w:t>(</w:t>
      </w:r>
      <w:r>
        <w:tab/>
      </w:r>
      <w:r>
        <w:t>)</w:t>
      </w:r>
    </w:p>
    <w:p>
      <w:pPr>
        <w:pStyle w:val="BodyText"/>
        <w:spacing w:before="4"/>
        <w:ind w:left="0"/>
        <w:rPr>
          <w:sz w:val="11"/>
        </w:rPr>
      </w:pPr>
    </w:p>
    <w:p>
      <w:pPr>
        <w:tabs>
          <w:tab w:val="left" w:pos="2499"/>
        </w:tabs>
        <w:spacing w:before="0"/>
        <w:ind w:left="580" w:right="0" w:firstLine="0"/>
        <w:jc w:val="left"/>
        <w:rPr>
          <w:sz w:val="16"/>
        </w:rPr>
      </w:pPr>
      <w:r>
        <w:rPr>
          <w:sz w:val="16"/>
        </w:rPr>
        <w:t>甲</w:t>
      </w:r>
      <w:r>
        <w:rPr>
          <w:sz w:val="16"/>
        </w:rPr>
        <w:tab/>
      </w:r>
      <w:r>
        <w:rPr>
          <w:sz w:val="16"/>
        </w:rPr>
        <w:t>乙</w:t>
      </w:r>
    </w:p>
    <w:p>
      <w:pPr>
        <w:spacing w:before="51" w:line="278" w:lineRule="auto"/>
        <w:ind w:left="100" w:right="8559" w:firstLine="0"/>
        <w:jc w:val="both"/>
        <w:rPr>
          <w:sz w:val="9"/>
        </w:rPr>
      </w:pPr>
      <w:r>
        <w:rPr>
          <w:spacing w:val="1"/>
          <w:sz w:val="19"/>
        </w:rPr>
        <w:t>A.</w:t>
      </w:r>
      <w:r>
        <w:rPr>
          <w:spacing w:val="-2"/>
          <w:sz w:val="19"/>
        </w:rPr>
        <w:t>F</w:t>
      </w:r>
      <w:r>
        <w:rPr>
          <w:spacing w:val="-3"/>
          <w:w w:val="106"/>
          <w:position w:val="-2"/>
          <w:sz w:val="9"/>
        </w:rPr>
        <w:t>1</w:t>
      </w:r>
      <w:r>
        <w:rPr>
          <w:spacing w:val="1"/>
          <w:sz w:val="19"/>
        </w:rPr>
        <w:t>=</w:t>
      </w:r>
      <w:r>
        <w:rPr>
          <w:spacing w:val="-2"/>
          <w:sz w:val="19"/>
        </w:rPr>
        <w:t>F</w:t>
      </w:r>
      <w:r>
        <w:rPr>
          <w:w w:val="106"/>
          <w:position w:val="-2"/>
          <w:sz w:val="9"/>
        </w:rPr>
        <w:t>2</w:t>
      </w:r>
      <w:r>
        <w:rPr>
          <w:spacing w:val="1"/>
          <w:sz w:val="19"/>
        </w:rPr>
        <w:t>;v</w:t>
      </w:r>
      <w:r>
        <w:rPr>
          <w:spacing w:val="-3"/>
          <w:w w:val="106"/>
          <w:position w:val="-2"/>
          <w:sz w:val="9"/>
        </w:rPr>
        <w:t>1</w:t>
      </w:r>
      <w:r>
        <w:rPr>
          <w:spacing w:val="1"/>
          <w:sz w:val="19"/>
        </w:rPr>
        <w:t>&lt;</w:t>
      </w:r>
      <w:r>
        <w:rPr>
          <w:spacing w:val="-2"/>
          <w:sz w:val="19"/>
        </w:rPr>
        <w:t>v</w:t>
      </w:r>
      <w:r>
        <w:rPr>
          <w:w w:val="106"/>
          <w:position w:val="-2"/>
          <w:sz w:val="9"/>
        </w:rPr>
        <w:t>2</w:t>
      </w:r>
      <w:r>
        <w:rPr>
          <w:spacing w:val="1"/>
          <w:sz w:val="19"/>
        </w:rPr>
        <w:t>;W</w:t>
      </w:r>
      <w:r>
        <w:rPr>
          <w:spacing w:val="-3"/>
          <w:w w:val="106"/>
          <w:position w:val="-2"/>
          <w:sz w:val="9"/>
        </w:rPr>
        <w:t>1</w:t>
      </w:r>
      <w:r>
        <w:rPr>
          <w:spacing w:val="1"/>
          <w:sz w:val="19"/>
        </w:rPr>
        <w:t>&lt;</w:t>
      </w:r>
      <w:r>
        <w:rPr>
          <w:spacing w:val="-2"/>
          <w:sz w:val="19"/>
        </w:rPr>
        <w:t>W</w:t>
      </w:r>
      <w:r>
        <w:rPr>
          <w:w w:val="106"/>
          <w:position w:val="-2"/>
          <w:sz w:val="9"/>
        </w:rPr>
        <w:t xml:space="preserve">2 </w:t>
      </w:r>
      <w:r>
        <w:rPr>
          <w:spacing w:val="1"/>
          <w:sz w:val="19"/>
        </w:rPr>
        <w:t>B.</w:t>
      </w:r>
      <w:r>
        <w:rPr>
          <w:spacing w:val="-2"/>
          <w:sz w:val="19"/>
        </w:rPr>
        <w:t>F</w:t>
      </w:r>
      <w:r>
        <w:rPr>
          <w:spacing w:val="-3"/>
          <w:w w:val="106"/>
          <w:position w:val="-2"/>
          <w:sz w:val="9"/>
        </w:rPr>
        <w:t>1</w:t>
      </w:r>
      <w:r>
        <w:rPr>
          <w:spacing w:val="1"/>
          <w:sz w:val="19"/>
        </w:rPr>
        <w:t>&lt;</w:t>
      </w:r>
      <w:r>
        <w:rPr>
          <w:spacing w:val="-2"/>
          <w:sz w:val="19"/>
        </w:rPr>
        <w:t>F</w:t>
      </w:r>
      <w:r>
        <w:rPr>
          <w:w w:val="106"/>
          <w:position w:val="-2"/>
          <w:sz w:val="9"/>
        </w:rPr>
        <w:t>2</w:t>
      </w:r>
      <w:r>
        <w:rPr>
          <w:spacing w:val="1"/>
          <w:sz w:val="19"/>
        </w:rPr>
        <w:t>;v</w:t>
      </w:r>
      <w:r>
        <w:rPr>
          <w:spacing w:val="-3"/>
          <w:w w:val="106"/>
          <w:position w:val="-2"/>
          <w:sz w:val="9"/>
        </w:rPr>
        <w:t>1</w:t>
      </w:r>
      <w:r>
        <w:rPr>
          <w:spacing w:val="1"/>
          <w:sz w:val="19"/>
        </w:rPr>
        <w:t>&lt;</w:t>
      </w:r>
      <w:r>
        <w:rPr>
          <w:spacing w:val="-2"/>
          <w:sz w:val="19"/>
        </w:rPr>
        <w:t>v</w:t>
      </w:r>
      <w:r>
        <w:rPr>
          <w:w w:val="106"/>
          <w:position w:val="-2"/>
          <w:sz w:val="9"/>
        </w:rPr>
        <w:t>2</w:t>
      </w:r>
      <w:r>
        <w:rPr>
          <w:spacing w:val="1"/>
          <w:sz w:val="19"/>
        </w:rPr>
        <w:t>;W</w:t>
      </w:r>
      <w:r>
        <w:rPr>
          <w:spacing w:val="-3"/>
          <w:w w:val="106"/>
          <w:position w:val="-2"/>
          <w:sz w:val="9"/>
        </w:rPr>
        <w:t>1</w:t>
      </w:r>
      <w:r>
        <w:rPr>
          <w:spacing w:val="1"/>
          <w:sz w:val="19"/>
        </w:rPr>
        <w:t>&lt;</w:t>
      </w:r>
      <w:r>
        <w:rPr>
          <w:spacing w:val="-2"/>
          <w:sz w:val="19"/>
        </w:rPr>
        <w:t>W</w:t>
      </w:r>
      <w:r>
        <w:rPr>
          <w:w w:val="106"/>
          <w:position w:val="-2"/>
          <w:sz w:val="9"/>
        </w:rPr>
        <w:t xml:space="preserve">2 </w:t>
      </w:r>
      <w:r>
        <w:rPr>
          <w:spacing w:val="1"/>
          <w:sz w:val="19"/>
        </w:rPr>
        <w:t>C.</w:t>
      </w:r>
      <w:r>
        <w:rPr>
          <w:spacing w:val="-2"/>
          <w:sz w:val="19"/>
        </w:rPr>
        <w:t>F</w:t>
      </w:r>
      <w:r>
        <w:rPr>
          <w:spacing w:val="-3"/>
          <w:w w:val="106"/>
          <w:position w:val="-2"/>
          <w:sz w:val="9"/>
        </w:rPr>
        <w:t>1</w:t>
      </w:r>
      <w:r>
        <w:rPr>
          <w:spacing w:val="1"/>
          <w:sz w:val="19"/>
        </w:rPr>
        <w:t>&gt;</w:t>
      </w:r>
      <w:r>
        <w:rPr>
          <w:spacing w:val="-2"/>
          <w:sz w:val="19"/>
        </w:rPr>
        <w:t>F</w:t>
      </w:r>
      <w:r>
        <w:rPr>
          <w:w w:val="106"/>
          <w:position w:val="-2"/>
          <w:sz w:val="9"/>
        </w:rPr>
        <w:t>2</w:t>
      </w:r>
      <w:r>
        <w:rPr>
          <w:spacing w:val="1"/>
          <w:sz w:val="19"/>
        </w:rPr>
        <w:t>;v</w:t>
      </w:r>
      <w:r>
        <w:rPr>
          <w:spacing w:val="-3"/>
          <w:w w:val="106"/>
          <w:position w:val="-2"/>
          <w:sz w:val="9"/>
        </w:rPr>
        <w:t>1</w:t>
      </w:r>
      <w:r>
        <w:rPr>
          <w:spacing w:val="1"/>
          <w:sz w:val="19"/>
        </w:rPr>
        <w:t>&gt;</w:t>
      </w:r>
      <w:r>
        <w:rPr>
          <w:spacing w:val="-2"/>
          <w:sz w:val="19"/>
        </w:rPr>
        <w:t>v</w:t>
      </w:r>
      <w:r>
        <w:rPr>
          <w:w w:val="106"/>
          <w:position w:val="-2"/>
          <w:sz w:val="9"/>
        </w:rPr>
        <w:t>2</w:t>
      </w:r>
      <w:r>
        <w:rPr>
          <w:spacing w:val="1"/>
          <w:sz w:val="19"/>
        </w:rPr>
        <w:t>;W</w:t>
      </w:r>
      <w:r>
        <w:rPr>
          <w:spacing w:val="-3"/>
          <w:w w:val="106"/>
          <w:position w:val="-2"/>
          <w:sz w:val="9"/>
        </w:rPr>
        <w:t>1</w:t>
      </w:r>
      <w:r>
        <w:rPr>
          <w:spacing w:val="1"/>
          <w:sz w:val="19"/>
        </w:rPr>
        <w:t>&gt;</w:t>
      </w:r>
      <w:r>
        <w:rPr>
          <w:spacing w:val="-2"/>
          <w:sz w:val="19"/>
        </w:rPr>
        <w:t>W</w:t>
      </w:r>
      <w:r>
        <w:rPr>
          <w:w w:val="106"/>
          <w:position w:val="-2"/>
          <w:sz w:val="9"/>
        </w:rPr>
        <w:t xml:space="preserve">2 </w:t>
      </w:r>
      <w:r>
        <w:rPr>
          <w:spacing w:val="1"/>
          <w:sz w:val="19"/>
        </w:rPr>
        <w:t>D.</w:t>
      </w:r>
      <w:r>
        <w:rPr>
          <w:spacing w:val="-2"/>
          <w:sz w:val="19"/>
        </w:rPr>
        <w:t>F</w:t>
      </w:r>
      <w:r>
        <w:rPr>
          <w:spacing w:val="-3"/>
          <w:w w:val="106"/>
          <w:position w:val="-2"/>
          <w:sz w:val="9"/>
        </w:rPr>
        <w:t>1</w:t>
      </w:r>
      <w:r>
        <w:rPr>
          <w:spacing w:val="1"/>
          <w:sz w:val="19"/>
        </w:rPr>
        <w:t>=</w:t>
      </w:r>
      <w:r>
        <w:rPr>
          <w:spacing w:val="-2"/>
          <w:sz w:val="19"/>
        </w:rPr>
        <w:t>F</w:t>
      </w:r>
      <w:r>
        <w:rPr>
          <w:w w:val="106"/>
          <w:position w:val="-2"/>
          <w:sz w:val="9"/>
        </w:rPr>
        <w:t>2</w:t>
      </w:r>
      <w:r>
        <w:rPr>
          <w:spacing w:val="1"/>
          <w:sz w:val="19"/>
        </w:rPr>
        <w:t>;v</w:t>
      </w:r>
      <w:r>
        <w:rPr>
          <w:spacing w:val="-3"/>
          <w:w w:val="106"/>
          <w:position w:val="-2"/>
          <w:sz w:val="9"/>
        </w:rPr>
        <w:t>1</w:t>
      </w:r>
      <w:r>
        <w:rPr>
          <w:spacing w:val="1"/>
          <w:sz w:val="19"/>
        </w:rPr>
        <w:t>&gt;</w:t>
      </w:r>
      <w:r>
        <w:rPr>
          <w:spacing w:val="-2"/>
          <w:sz w:val="19"/>
        </w:rPr>
        <w:t>v</w:t>
      </w:r>
      <w:r>
        <w:rPr>
          <w:w w:val="106"/>
          <w:position w:val="-2"/>
          <w:sz w:val="9"/>
        </w:rPr>
        <w:t>2</w:t>
      </w:r>
      <w:r>
        <w:rPr>
          <w:spacing w:val="1"/>
          <w:sz w:val="19"/>
        </w:rPr>
        <w:t>;W</w:t>
      </w:r>
      <w:r>
        <w:rPr>
          <w:spacing w:val="-3"/>
          <w:w w:val="106"/>
          <w:position w:val="-2"/>
          <w:sz w:val="9"/>
        </w:rPr>
        <w:t>1</w:t>
      </w:r>
      <w:r>
        <w:rPr>
          <w:spacing w:val="1"/>
          <w:sz w:val="19"/>
        </w:rPr>
        <w:t>&gt;</w:t>
      </w:r>
      <w:r>
        <w:rPr>
          <w:spacing w:val="-2"/>
          <w:sz w:val="19"/>
        </w:rPr>
        <w:t>W</w:t>
      </w:r>
      <w:r>
        <w:rPr>
          <w:w w:val="106"/>
          <w:position w:val="-2"/>
          <w:sz w:val="9"/>
        </w:rPr>
        <w:t>2</w:t>
      </w:r>
    </w:p>
    <w:p>
      <w:pPr>
        <w:pStyle w:val="BodyText"/>
        <w:spacing w:before="3" w:line="278" w:lineRule="auto"/>
        <w:ind w:right="248"/>
      </w:pPr>
      <w:r>
        <w:rPr>
          <w:spacing w:val="-1"/>
        </w:rPr>
        <w:t xml:space="preserve">答案  </w:t>
      </w:r>
      <w:r>
        <w:t>A</w:t>
      </w:r>
      <w:r>
        <w:rPr>
          <w:spacing w:val="-12"/>
        </w:rPr>
        <w:t xml:space="preserve">  由 </w:t>
      </w:r>
      <w:r>
        <w:rPr>
          <w:spacing w:val="1"/>
        </w:rPr>
        <w:t>s-</w:t>
      </w:r>
      <w:r>
        <w:t>t</w:t>
      </w:r>
      <w:r>
        <w:rPr>
          <w:spacing w:val="-10"/>
        </w:rPr>
        <w:t xml:space="preserve"> 关系图象可得,木块两次均做匀速直线运动,且 </w:t>
      </w:r>
      <w:r>
        <w:rPr>
          <w:spacing w:val="-2"/>
        </w:rPr>
        <w:t>v</w:t>
      </w:r>
      <w:r>
        <w:rPr>
          <w:w w:val="106"/>
          <w:position w:val="-2"/>
          <w:sz w:val="9"/>
        </w:rPr>
        <w:t>1</w:t>
      </w:r>
      <w:r>
        <w:rPr>
          <w:spacing w:val="1"/>
        </w:rPr>
        <w:t>&lt;</w:t>
      </w:r>
      <w:r>
        <w:rPr>
          <w:spacing w:val="-2"/>
        </w:rPr>
        <w:t>v</w:t>
      </w:r>
      <w:r>
        <w:rPr>
          <w:w w:val="106"/>
          <w:position w:val="-2"/>
          <w:sz w:val="9"/>
        </w:rPr>
        <w:t>2</w:t>
      </w:r>
      <w:r>
        <w:rPr>
          <w:spacing w:val="-2"/>
        </w:rPr>
        <w:t>,同一木块放在同一水平面上,压力不变,接触面的</w:t>
      </w:r>
      <w:r>
        <w:rPr>
          <w:spacing w:val="-3"/>
        </w:rPr>
        <w:t xml:space="preserve">粗糙程度不变,所以两次木块受到的滑动摩擦力相等,测力计示数等于木块受到的摩擦力,故 </w:t>
      </w:r>
      <w:r>
        <w:rPr>
          <w:spacing w:val="-2"/>
        </w:rPr>
        <w:t>F</w:t>
      </w:r>
      <w:r>
        <w:rPr>
          <w:w w:val="106"/>
          <w:position w:val="-2"/>
          <w:sz w:val="9"/>
        </w:rPr>
        <w:t>1</w:t>
      </w:r>
      <w:r>
        <w:rPr>
          <w:spacing w:val="1"/>
        </w:rPr>
        <w:t>=</w:t>
      </w:r>
      <w:r>
        <w:rPr>
          <w:spacing w:val="-2"/>
        </w:rPr>
        <w:t>F</w:t>
      </w:r>
      <w:r>
        <w:rPr>
          <w:w w:val="106"/>
          <w:position w:val="-2"/>
          <w:sz w:val="9"/>
        </w:rPr>
        <w:t>2</w:t>
      </w:r>
      <w:r>
        <w:rPr>
          <w:spacing w:val="-2"/>
        </w:rPr>
        <w:t>;运动时间相同,通过的</w:t>
      </w:r>
      <w:r>
        <w:rPr>
          <w:spacing w:val="-17"/>
        </w:rPr>
        <w:t xml:space="preserve">路程 </w:t>
      </w:r>
      <w:r>
        <w:rPr>
          <w:spacing w:val="-2"/>
        </w:rPr>
        <w:t>s</w:t>
      </w:r>
      <w:r>
        <w:rPr>
          <w:w w:val="106"/>
          <w:position w:val="-2"/>
          <w:sz w:val="9"/>
        </w:rPr>
        <w:t>1</w:t>
      </w:r>
      <w:r>
        <w:rPr>
          <w:spacing w:val="1"/>
        </w:rPr>
        <w:t>&lt;s</w:t>
      </w:r>
      <w:r>
        <w:rPr>
          <w:spacing w:val="-3"/>
          <w:w w:val="106"/>
          <w:position w:val="-2"/>
          <w:sz w:val="9"/>
        </w:rPr>
        <w:t>2</w:t>
      </w:r>
      <w:r>
        <w:rPr>
          <w:spacing w:val="-9"/>
        </w:rPr>
        <w:t xml:space="preserve">,根据公式 </w:t>
      </w:r>
      <w:r>
        <w:rPr>
          <w:spacing w:val="1"/>
        </w:rPr>
        <w:t>W=</w:t>
      </w:r>
      <w:r>
        <w:rPr>
          <w:spacing w:val="-2"/>
        </w:rPr>
        <w:t>F</w:t>
      </w:r>
      <w:r>
        <w:rPr>
          <w:spacing w:val="1"/>
        </w:rPr>
        <w:t>s</w:t>
      </w:r>
      <w:r>
        <w:rPr>
          <w:spacing w:val="-17"/>
        </w:rPr>
        <w:t xml:space="preserve">,得 </w:t>
      </w:r>
      <w:r>
        <w:rPr>
          <w:spacing w:val="1"/>
        </w:rPr>
        <w:t>W</w:t>
      </w:r>
      <w:r>
        <w:rPr>
          <w:w w:val="106"/>
          <w:position w:val="-2"/>
          <w:sz w:val="9"/>
        </w:rPr>
        <w:t>1</w:t>
      </w:r>
      <w:r>
        <w:rPr>
          <w:spacing w:val="1"/>
        </w:rPr>
        <w:t>&lt;</w:t>
      </w:r>
      <w:r>
        <w:rPr>
          <w:spacing w:val="-2"/>
        </w:rPr>
        <w:t>W</w:t>
      </w:r>
      <w:r>
        <w:rPr>
          <w:spacing w:val="-3"/>
          <w:w w:val="106"/>
          <w:position w:val="-2"/>
          <w:sz w:val="9"/>
        </w:rPr>
        <w:t>2</w:t>
      </w:r>
      <w:r>
        <w:rPr>
          <w:spacing w:val="-9"/>
        </w:rPr>
        <w:t xml:space="preserve">。故本题选 </w:t>
      </w:r>
      <w:r>
        <w:rPr>
          <w:spacing w:val="1"/>
        </w:rPr>
        <w:t>A</w:t>
      </w:r>
      <w:r>
        <w:t>。</w:t>
      </w:r>
    </w:p>
    <w:p>
      <w:pPr>
        <w:spacing w:before="2"/>
        <w:ind w:left="100" w:right="0" w:firstLine="0"/>
        <w:jc w:val="left"/>
        <w:rPr>
          <w:sz w:val="19"/>
        </w:rPr>
      </w:pPr>
      <w:r>
        <w:rPr>
          <w:sz w:val="19"/>
        </w:rPr>
        <w:t>3.</w:t>
      </w:r>
      <w:r>
        <w:rPr>
          <w:sz w:val="17"/>
        </w:rPr>
        <w:t>(2018 浙江绍兴中考,24,★★☆)</w:t>
      </w:r>
      <w:r>
        <w:rPr>
          <w:sz w:val="19"/>
        </w:rPr>
        <w:t>两个完全相同的物体 A、B,重均为 20 牛。</w:t>
      </w:r>
    </w:p>
    <w:p>
      <w:pPr>
        <w:pStyle w:val="ListParagraph"/>
        <w:numPr>
          <w:ilvl w:val="0"/>
          <w:numId w:val="7"/>
        </w:numPr>
        <w:tabs>
          <w:tab w:val="left" w:pos="386"/>
          <w:tab w:val="left" w:pos="1619"/>
        </w:tabs>
        <w:spacing w:before="42" w:after="22" w:line="278" w:lineRule="auto"/>
        <w:ind w:left="100" w:right="293" w:firstLine="0"/>
        <w:jc w:val="left"/>
        <w:rPr>
          <w:sz w:val="19"/>
        </w:rPr>
      </w:pPr>
      <w:r>
        <w:rPr>
          <w:sz w:val="19"/>
        </w:rPr>
        <w:t>在</w:t>
      </w:r>
      <w:r>
        <w:rPr>
          <w:spacing w:val="-54"/>
          <w:sz w:val="19"/>
        </w:rPr>
        <w:t xml:space="preserve"> </w:t>
      </w:r>
      <w:r>
        <w:rPr>
          <w:sz w:val="19"/>
        </w:rPr>
        <w:t>10</w:t>
      </w:r>
      <w:r>
        <w:rPr>
          <w:spacing w:val="-49"/>
          <w:sz w:val="19"/>
        </w:rPr>
        <w:t xml:space="preserve"> </w:t>
      </w:r>
      <w:r>
        <w:rPr>
          <w:sz w:val="19"/>
        </w:rPr>
        <w:t>牛的水平推力作用下两者同时以</w:t>
      </w:r>
      <w:r>
        <w:rPr>
          <w:spacing w:val="-51"/>
          <w:sz w:val="19"/>
        </w:rPr>
        <w:t xml:space="preserve"> </w:t>
      </w:r>
      <w:r>
        <w:rPr>
          <w:sz w:val="19"/>
        </w:rPr>
        <w:t>2</w:t>
      </w:r>
      <w:r>
        <w:rPr>
          <w:spacing w:val="-52"/>
          <w:sz w:val="19"/>
        </w:rPr>
        <w:t xml:space="preserve"> </w:t>
      </w:r>
      <w:r>
        <w:rPr>
          <w:sz w:val="19"/>
        </w:rPr>
        <w:t>米/秒的速度做匀速直线运动,如图甲。当物体通过的距离为</w:t>
      </w:r>
      <w:r>
        <w:rPr>
          <w:spacing w:val="-52"/>
          <w:sz w:val="19"/>
        </w:rPr>
        <w:t xml:space="preserve"> </w:t>
      </w:r>
      <w:r>
        <w:rPr>
          <w:sz w:val="19"/>
        </w:rPr>
        <w:t>3</w:t>
      </w:r>
      <w:r>
        <w:rPr>
          <w:spacing w:val="-49"/>
          <w:sz w:val="19"/>
        </w:rPr>
        <w:t xml:space="preserve"> </w:t>
      </w:r>
      <w:r>
        <w:rPr>
          <w:sz w:val="19"/>
        </w:rPr>
        <w:t>米时,推力所做的功为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焦。</w:t>
      </w:r>
    </w:p>
    <w:p>
      <w:pPr>
        <w:pStyle w:val="BodyText"/>
        <w:ind w:left="3553"/>
        <w:rPr>
          <w:sz w:val="20"/>
        </w:rPr>
      </w:pPr>
      <w:r>
        <w:rPr>
          <w:sz w:val="20"/>
        </w:rPr>
        <w:drawing>
          <wp:inline distT="0" distB="0" distL="0" distR="0">
            <wp:extent cx="1911985" cy="360045"/>
            <wp:effectExtent l="0" t="0" r="0" b="0"/>
            <wp:docPr id="1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587402" name="image9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2473" cy="36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7"/>
        </w:numPr>
        <w:tabs>
          <w:tab w:val="left" w:pos="412"/>
          <w:tab w:val="left" w:pos="1050"/>
        </w:tabs>
        <w:spacing w:before="38" w:after="0" w:line="280" w:lineRule="auto"/>
        <w:ind w:left="100" w:right="363" w:firstLine="0"/>
        <w:jc w:val="left"/>
        <w:rPr>
          <w:sz w:val="19"/>
        </w:rPr>
      </w:pPr>
      <w:r>
        <w:rPr>
          <w:sz w:val="19"/>
        </w:rPr>
        <w:t>若物体</w:t>
      </w:r>
      <w:r>
        <w:rPr>
          <w:spacing w:val="-51"/>
          <w:sz w:val="19"/>
        </w:rPr>
        <w:t xml:space="preserve"> </w:t>
      </w:r>
      <w:r>
        <w:rPr>
          <w:sz w:val="19"/>
        </w:rPr>
        <w:t>A、B</w:t>
      </w:r>
      <w:r>
        <w:rPr>
          <w:spacing w:val="-51"/>
          <w:sz w:val="19"/>
        </w:rPr>
        <w:t xml:space="preserve"> </w:t>
      </w:r>
      <w:r>
        <w:rPr>
          <w:sz w:val="19"/>
        </w:rPr>
        <w:t>在</w:t>
      </w:r>
      <w:r>
        <w:rPr>
          <w:spacing w:val="-50"/>
          <w:sz w:val="19"/>
        </w:rPr>
        <w:t xml:space="preserve"> </w:t>
      </w:r>
      <w:r>
        <w:rPr>
          <w:sz w:val="19"/>
        </w:rPr>
        <w:t>15</w:t>
      </w:r>
      <w:r>
        <w:rPr>
          <w:spacing w:val="-51"/>
          <w:sz w:val="19"/>
        </w:rPr>
        <w:t xml:space="preserve"> </w:t>
      </w:r>
      <w:r>
        <w:rPr>
          <w:sz w:val="19"/>
        </w:rPr>
        <w:t>牛的推力作用下以</w:t>
      </w:r>
      <w:r>
        <w:rPr>
          <w:spacing w:val="-50"/>
          <w:sz w:val="19"/>
        </w:rPr>
        <w:t xml:space="preserve"> </w:t>
      </w:r>
      <w:r>
        <w:rPr>
          <w:sz w:val="19"/>
        </w:rPr>
        <w:t>3</w:t>
      </w:r>
      <w:r>
        <w:rPr>
          <w:spacing w:val="-48"/>
          <w:sz w:val="19"/>
        </w:rPr>
        <w:t xml:space="preserve"> </w:t>
      </w:r>
      <w:r>
        <w:rPr>
          <w:sz w:val="19"/>
        </w:rPr>
        <w:t>米/秒的速度在另一水平面上做匀速直线运动,如图乙,则此时</w:t>
      </w:r>
      <w:r>
        <w:rPr>
          <w:spacing w:val="-50"/>
          <w:sz w:val="19"/>
        </w:rPr>
        <w:t xml:space="preserve"> </w:t>
      </w:r>
      <w:r>
        <w:rPr>
          <w:sz w:val="19"/>
        </w:rPr>
        <w:t>A</w:t>
      </w:r>
      <w:r>
        <w:rPr>
          <w:spacing w:val="-48"/>
          <w:sz w:val="19"/>
        </w:rPr>
        <w:t xml:space="preserve"> </w:t>
      </w:r>
      <w:r>
        <w:rPr>
          <w:sz w:val="19"/>
        </w:rPr>
        <w:t>对</w:t>
      </w:r>
      <w:r>
        <w:rPr>
          <w:spacing w:val="-50"/>
          <w:sz w:val="19"/>
        </w:rPr>
        <w:t xml:space="preserve"> </w:t>
      </w:r>
      <w:r>
        <w:rPr>
          <w:sz w:val="19"/>
        </w:rPr>
        <w:t>B</w:t>
      </w:r>
      <w:r>
        <w:rPr>
          <w:spacing w:val="-51"/>
          <w:sz w:val="19"/>
        </w:rPr>
        <w:t xml:space="preserve"> </w:t>
      </w:r>
      <w:r>
        <w:rPr>
          <w:sz w:val="19"/>
        </w:rPr>
        <w:t>的推力为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牛。</w:t>
      </w:r>
    </w:p>
    <w:p>
      <w:pPr>
        <w:pStyle w:val="BodyText"/>
        <w:spacing w:before="1"/>
      </w:pPr>
      <w:r>
        <w:t>答 案 (1)30 (2)7.5</w:t>
      </w:r>
    </w:p>
    <w:p>
      <w:pPr>
        <w:pStyle w:val="BodyText"/>
        <w:spacing w:before="38" w:line="307" w:lineRule="auto"/>
        <w:ind w:right="197"/>
      </w:pPr>
      <w:r>
        <w:rPr>
          <w:spacing w:val="21"/>
        </w:rPr>
        <w:t>解析 (</w:t>
      </w:r>
      <w:r>
        <w:t>1)推力所做的功为:W=Fs=10N×3m=30J;(2</w:t>
      </w:r>
      <w:r>
        <w:rPr>
          <w:spacing w:val="-10"/>
        </w:rPr>
        <w:t xml:space="preserve">)若物体 </w:t>
      </w:r>
      <w:r>
        <w:t>A、B</w:t>
      </w:r>
      <w:r>
        <w:rPr>
          <w:spacing w:val="-33"/>
        </w:rPr>
        <w:t xml:space="preserve"> 在 </w:t>
      </w:r>
      <w:r>
        <w:t>15N</w:t>
      </w:r>
      <w:r>
        <w:rPr>
          <w:spacing w:val="-13"/>
        </w:rPr>
        <w:t xml:space="preserve"> 的推力作用下以 </w:t>
      </w:r>
      <w:r>
        <w:t>3m/s</w:t>
      </w:r>
      <w:r>
        <w:rPr>
          <w:spacing w:val="-7"/>
        </w:rPr>
        <w:t xml:space="preserve"> 的速度在另一水平面上做匀速直线运动,根据二力平衡可知,推力与摩擦力是一对平衡力,AB</w:t>
      </w:r>
      <w:r>
        <w:rPr>
          <w:spacing w:val="-13"/>
        </w:rPr>
        <w:t xml:space="preserve"> 整体受的摩擦力为 </w:t>
      </w:r>
      <w:r>
        <w:t>15N;</w:t>
      </w:r>
      <w:r>
        <w:rPr>
          <w:spacing w:val="-17"/>
        </w:rPr>
        <w:t xml:space="preserve">由于 </w:t>
      </w:r>
      <w:r>
        <w:t>A、B</w:t>
      </w:r>
      <w:r>
        <w:rPr>
          <w:spacing w:val="-8"/>
        </w:rPr>
        <w:t xml:space="preserve"> 完全相同,接触面相</w:t>
      </w:r>
    </w:p>
    <w:p>
      <w:pPr>
        <w:spacing w:before="96" w:line="119" w:lineRule="exact"/>
        <w:ind w:left="0" w:right="1399" w:firstLine="0"/>
        <w:jc w:val="right"/>
        <w:rPr>
          <w:rFonts w:ascii="Cambria Math"/>
          <w:sz w:val="15"/>
        </w:rPr>
      </w:pPr>
      <w:r>
        <w:rPr>
          <w:rFonts w:ascii="Cambria Math"/>
          <w:w w:val="99"/>
          <w:sz w:val="15"/>
        </w:rPr>
        <w:t>1</w:t>
      </w:r>
    </w:p>
    <w:p>
      <w:pPr>
        <w:pStyle w:val="BodyText"/>
        <w:spacing w:line="136" w:lineRule="exact"/>
      </w:pPr>
      <w:r>
        <w:pict>
          <v:line id="_x0000_s1033" o:spid="_x0000_s1033" style="mso-height-relative:page;mso-position-horizontal-relative:page;mso-width-relative:page;position:absolute;z-index:-251653120" from="519.8pt,3.85pt" to="524pt,3.85pt" coordsize="21600,21600" stroked="t" strokecolor="black"/>
        </w:pict>
      </w:r>
      <w:r>
        <w:t>同、压力相同,A、B 各自受到地面的摩擦力是相同的,总摩擦力为 15N,则B 受到的地面的摩擦力为 15N× =7.5N;B 做匀</w:t>
      </w:r>
    </w:p>
    <w:p>
      <w:pPr>
        <w:spacing w:before="0" w:line="125" w:lineRule="exact"/>
        <w:ind w:left="0" w:right="1399" w:firstLine="0"/>
        <w:jc w:val="right"/>
        <w:rPr>
          <w:rFonts w:ascii="Cambria Math"/>
          <w:sz w:val="15"/>
        </w:rPr>
      </w:pPr>
      <w:r>
        <w:rPr>
          <w:rFonts w:ascii="Cambria Math"/>
          <w:w w:val="99"/>
          <w:sz w:val="15"/>
        </w:rPr>
        <w:t>2</w:t>
      </w:r>
    </w:p>
    <w:p>
      <w:pPr>
        <w:pStyle w:val="BodyText"/>
        <w:spacing w:before="148"/>
      </w:pPr>
      <w:r>
        <w:t>速直线运动,所以 A 对 B 的推力与 B 受到的摩擦力是一对平衡力,所以 A 对 B 的推力为 7.5N。</w:t>
      </w:r>
    </w:p>
    <w:p>
      <w:pPr>
        <w:pStyle w:val="BodyText"/>
        <w:spacing w:before="71" w:line="280" w:lineRule="auto"/>
        <w:ind w:right="247"/>
      </w:pPr>
      <w:r>
        <w:t>4.</w:t>
      </w:r>
      <w:r>
        <w:rPr>
          <w:sz w:val="17"/>
        </w:rPr>
        <w:t>(2019</w:t>
      </w:r>
      <w:r>
        <w:rPr>
          <w:spacing w:val="-8"/>
          <w:sz w:val="17"/>
        </w:rPr>
        <w:t xml:space="preserve"> 湖南株洲中考,</w:t>
      </w:r>
      <w:r>
        <w:rPr>
          <w:sz w:val="17"/>
        </w:rPr>
        <w:t>29,★★☆)</w:t>
      </w:r>
      <w:r>
        <w:rPr>
          <w:spacing w:val="-5"/>
        </w:rPr>
        <w:t xml:space="preserve">喝饮料时,将横截面积为 </w:t>
      </w:r>
      <w:r>
        <w:t>S</w:t>
      </w:r>
      <w:r>
        <w:rPr>
          <w:spacing w:val="-8"/>
        </w:rPr>
        <w:t xml:space="preserve"> 的吸管竖直插入饮料中,在大气压作用下,管中液面缓慢上升, 如图甲所示。设饮料密度为ρ,g</w:t>
      </w:r>
      <w:r>
        <w:rPr>
          <w:spacing w:val="-10"/>
        </w:rPr>
        <w:t xml:space="preserve"> 为已知常量,忽略杯中液面变化,当管内液面上升 </w:t>
      </w:r>
      <w:r>
        <w:t>h</w:t>
      </w:r>
      <w:r>
        <w:rPr>
          <w:spacing w:val="-7"/>
        </w:rPr>
        <w:t xml:space="preserve"> 时(如图乙所示)。(</w:t>
      </w:r>
      <w:r>
        <w:t>10</w:t>
      </w:r>
      <w:r>
        <w:rPr>
          <w:spacing w:val="-16"/>
        </w:rPr>
        <w:t xml:space="preserve"> 分)</w:t>
      </w:r>
    </w:p>
    <w:p>
      <w:pPr>
        <w:spacing w:after="0" w:line="280" w:lineRule="auto"/>
        <w:sectPr>
          <w:type w:val="continuous"/>
          <w:pgSz w:w="13530" w:h="17450"/>
          <w:pgMar w:top="1380" w:right="1640" w:bottom="280" w:left="1700" w:header="720" w:footer="720" w:gutter="0"/>
          <w:cols w:space="708"/>
        </w:sectPr>
      </w:pPr>
    </w:p>
    <w:p>
      <w:pPr>
        <w:pStyle w:val="BodyText"/>
        <w:ind w:left="3702"/>
        <w:rPr>
          <w:sz w:val="20"/>
        </w:rPr>
      </w:pPr>
      <w:r>
        <w:rPr>
          <w:sz w:val="20"/>
        </w:rPr>
        <w:drawing>
          <wp:inline distT="0" distB="0" distL="0" distR="0">
            <wp:extent cx="1739900" cy="1164590"/>
            <wp:effectExtent l="0" t="0" r="0" b="0"/>
            <wp:docPr id="15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951578" name="image10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9961" cy="1165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8"/>
        </w:numPr>
        <w:tabs>
          <w:tab w:val="left" w:pos="386"/>
          <w:tab w:val="left" w:pos="2855"/>
        </w:tabs>
        <w:spacing w:before="46" w:after="0" w:line="240" w:lineRule="auto"/>
        <w:ind w:left="385" w:right="0" w:hanging="285"/>
        <w:jc w:val="left"/>
        <w:rPr>
          <w:sz w:val="19"/>
        </w:rPr>
      </w:pPr>
      <w:r>
        <w:rPr>
          <w:sz w:val="19"/>
        </w:rPr>
        <w:t>管内气压比管外气压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(填“高”或“低”);</w:t>
      </w:r>
    </w:p>
    <w:p>
      <w:pPr>
        <w:pStyle w:val="ListParagraph"/>
        <w:numPr>
          <w:ilvl w:val="0"/>
          <w:numId w:val="8"/>
        </w:numPr>
        <w:tabs>
          <w:tab w:val="left" w:pos="386"/>
          <w:tab w:val="left" w:pos="3044"/>
        </w:tabs>
        <w:spacing w:before="39" w:after="0" w:line="240" w:lineRule="auto"/>
        <w:ind w:left="385" w:right="0" w:hanging="285"/>
        <w:jc w:val="left"/>
        <w:rPr>
          <w:sz w:val="19"/>
        </w:rPr>
      </w:pPr>
      <w:r>
        <w:rPr>
          <w:sz w:val="19"/>
        </w:rPr>
        <w:t>吸入管内的饮料质量为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;</w:t>
      </w:r>
    </w:p>
    <w:p>
      <w:pPr>
        <w:pStyle w:val="ListParagraph"/>
        <w:numPr>
          <w:ilvl w:val="0"/>
          <w:numId w:val="8"/>
        </w:numPr>
        <w:tabs>
          <w:tab w:val="left" w:pos="386"/>
        </w:tabs>
        <w:spacing w:before="43" w:after="0" w:line="240" w:lineRule="auto"/>
        <w:ind w:left="385" w:right="0" w:hanging="285"/>
        <w:jc w:val="left"/>
        <w:rPr>
          <w:sz w:val="19"/>
        </w:rPr>
      </w:pPr>
      <w:r>
        <w:rPr>
          <w:sz w:val="19"/>
        </w:rPr>
        <w:t>对饮料做了多少功?</w:t>
      </w:r>
    </w:p>
    <w:p>
      <w:pPr>
        <w:pStyle w:val="BodyText"/>
        <w:tabs>
          <w:tab w:val="left" w:pos="2475"/>
          <w:tab w:val="right" w:pos="3080"/>
        </w:tabs>
        <w:spacing w:before="133" w:line="89" w:lineRule="exact"/>
        <w:rPr>
          <w:sz w:val="9"/>
        </w:rPr>
      </w:pPr>
      <w:r>
        <w:pict>
          <v:line id="_x0000_s1034" o:spid="_x0000_s1034" style="mso-height-relative:page;mso-position-horizontal-relative:page;mso-width-relative:page;mso-wrap-distance-bottom:0;mso-wrap-distance-top:0;position:absolute;z-index:-251651072" from="208.8pt,16.55pt" to="212.85pt,16.55pt" coordsize="21600,21600" stroked="t" strokecolor="black">
            <w10:wrap type="topAndBottom"/>
          </v:line>
        </w:pict>
      </w:r>
      <w:r>
        <w:t>答案</w:t>
      </w:r>
      <w:r>
        <w:rPr>
          <w:spacing w:val="92"/>
        </w:rPr>
        <w:t xml:space="preserve"> </w:t>
      </w:r>
      <w:r>
        <w:t>(1)低  (2)ρSh</w:t>
      </w:r>
      <w:r>
        <w:tab/>
      </w:r>
      <w:r>
        <w:rPr>
          <w:rFonts w:ascii="Cambria Math" w:eastAsia="Cambria Math" w:hAnsi="Cambria Math"/>
          <w:position w:val="11"/>
          <w:sz w:val="15"/>
        </w:rPr>
        <w:t>1</w:t>
      </w:r>
      <w:r>
        <w:rPr>
          <w:rFonts w:ascii="Cambria Math" w:eastAsia="Cambria Math" w:hAnsi="Cambria Math"/>
          <w:position w:val="11"/>
          <w:sz w:val="15"/>
        </w:rPr>
        <w:tab/>
      </w:r>
      <w:r>
        <w:rPr>
          <w:position w:val="9"/>
          <w:sz w:val="9"/>
        </w:rPr>
        <w:t>2</w:t>
      </w:r>
    </w:p>
    <w:p>
      <w:pPr>
        <w:pStyle w:val="BodyText"/>
        <w:spacing w:line="21" w:lineRule="exact"/>
        <w:ind w:left="2190"/>
      </w:pPr>
      <w:r>
        <w:t>(3) ρSgh</w:t>
      </w:r>
    </w:p>
    <w:p>
      <w:pPr>
        <w:spacing w:before="0" w:line="126" w:lineRule="exact"/>
        <w:ind w:left="2476" w:right="0" w:firstLine="0"/>
        <w:jc w:val="left"/>
        <w:rPr>
          <w:rFonts w:ascii="Cambria Math"/>
          <w:sz w:val="15"/>
        </w:rPr>
      </w:pPr>
      <w:r>
        <w:rPr>
          <w:rFonts w:ascii="Cambria Math"/>
          <w:w w:val="99"/>
          <w:sz w:val="15"/>
        </w:rPr>
        <w:t>2</w:t>
      </w:r>
    </w:p>
    <w:p>
      <w:pPr>
        <w:pStyle w:val="BodyText"/>
        <w:spacing w:before="5"/>
        <w:ind w:left="0"/>
        <w:rPr>
          <w:rFonts w:ascii="Cambria Math"/>
          <w:sz w:val="12"/>
        </w:rPr>
      </w:pPr>
    </w:p>
    <w:p>
      <w:pPr>
        <w:pStyle w:val="BodyText"/>
        <w:spacing w:line="307" w:lineRule="auto"/>
        <w:ind w:right="200"/>
      </w:pPr>
      <w:r>
        <w:t>解析 (1)吸饮料时,排出了管内部分空气,管内气压就变小了,管外饮料在大气压作用下,进入管内。(2)吸入管内饮料体积 V=Sh,管内的饮料质量 m=ρV=ρSh。(3)由题意可知,对饮料做功即为克服吸管中饮料的重力而做功,管中饮料重心上</w:t>
      </w:r>
    </w:p>
    <w:p>
      <w:pPr>
        <w:tabs>
          <w:tab w:val="left" w:pos="4503"/>
          <w:tab w:val="left" w:pos="5442"/>
          <w:tab w:val="left" w:pos="6272"/>
        </w:tabs>
        <w:spacing w:before="93" w:line="93" w:lineRule="exact"/>
        <w:ind w:left="1240" w:right="0" w:firstLine="0"/>
        <w:jc w:val="left"/>
        <w:rPr>
          <w:sz w:val="9"/>
        </w:rPr>
      </w:pPr>
      <w:r>
        <w:rPr>
          <w:rFonts w:ascii="Cambria Math"/>
          <w:position w:val="2"/>
          <w:sz w:val="15"/>
        </w:rPr>
        <w:t>1</w:t>
      </w:r>
      <w:r>
        <w:rPr>
          <w:rFonts w:ascii="Cambria Math"/>
          <w:position w:val="2"/>
          <w:sz w:val="15"/>
        </w:rPr>
        <w:tab/>
      </w:r>
      <w:r>
        <w:rPr>
          <w:rFonts w:ascii="Cambria Math"/>
          <w:position w:val="2"/>
          <w:sz w:val="15"/>
        </w:rPr>
        <w:t>1</w:t>
      </w:r>
      <w:r>
        <w:rPr>
          <w:rFonts w:ascii="Cambria Math"/>
          <w:position w:val="2"/>
          <w:sz w:val="15"/>
        </w:rPr>
        <w:tab/>
      </w:r>
      <w:r>
        <w:rPr>
          <w:rFonts w:ascii="Cambria Math"/>
          <w:position w:val="2"/>
          <w:sz w:val="15"/>
        </w:rPr>
        <w:t xml:space="preserve">1    </w:t>
      </w:r>
      <w:r>
        <w:rPr>
          <w:rFonts w:ascii="Cambria Math"/>
          <w:spacing w:val="24"/>
          <w:position w:val="2"/>
          <w:sz w:val="15"/>
        </w:rPr>
        <w:t xml:space="preserve"> </w:t>
      </w:r>
      <w:r>
        <w:rPr>
          <w:rFonts w:ascii="Cambria Math"/>
          <w:position w:val="2"/>
          <w:sz w:val="15"/>
        </w:rPr>
        <w:t>1</w:t>
      </w:r>
      <w:r>
        <w:rPr>
          <w:rFonts w:ascii="Cambria Math"/>
          <w:position w:val="2"/>
          <w:sz w:val="15"/>
        </w:rPr>
        <w:tab/>
      </w:r>
      <w:r>
        <w:rPr>
          <w:sz w:val="9"/>
        </w:rPr>
        <w:t>2</w:t>
      </w:r>
    </w:p>
    <w:p>
      <w:pPr>
        <w:pStyle w:val="BodyText"/>
        <w:spacing w:line="118" w:lineRule="exact"/>
      </w:pPr>
      <w:r>
        <w:t>升的高度Δh= h,对饮料做的功W=GΔh=mgΔh=ρVg× h=ρShg× h= ρSgh 。</w:t>
      </w:r>
    </w:p>
    <w:p>
      <w:pPr>
        <w:tabs>
          <w:tab w:val="left" w:pos="4497"/>
          <w:tab w:val="left" w:pos="5435"/>
        </w:tabs>
        <w:spacing w:line="20" w:lineRule="exact"/>
        <w:ind w:left="1233" w:right="0" w:firstLine="0"/>
        <w:rPr>
          <w:sz w:val="2"/>
        </w:rPr>
      </w:pPr>
      <w:r>
        <w:rPr>
          <w:sz w:val="2"/>
        </w:rPr>
        <w:pict>
          <v:group id="_x0000_s1035" o:spid="_x0000_i1035" style="width:4.2pt;height:0.65pt" coordsize="84,13">
            <v:line id="_x0000_s1036" o:spid="_x0000_s1036" style="position:absolute" from="0,120" to="1680,120" coordsize="21600,21600" stroked="t" strokecolor="black"/>
            <w10:anchorlock/>
          </v:group>
        </w:pict>
      </w:r>
      <w:r>
        <w:rPr>
          <w:sz w:val="2"/>
        </w:rPr>
        <w:tab/>
      </w:r>
      <w:r>
        <w:rPr>
          <w:sz w:val="2"/>
        </w:rPr>
        <w:pict>
          <v:group id="_x0000_s1037" o:spid="_x0000_i1037" style="width:4.2pt;height:0.65pt" coordsize="84,13">
            <v:line id="_x0000_s1038" o:spid="_x0000_s1038" style="position:absolute" from="0,120" to="1680,120" coordsize="21600,21600" stroked="t" strokecolor="black"/>
            <w10:anchorlock/>
          </v:group>
        </w:pict>
      </w:r>
      <w:r>
        <w:rPr>
          <w:sz w:val="2"/>
        </w:rPr>
        <w:tab/>
      </w:r>
      <w:r>
        <w:rPr>
          <w:sz w:val="2"/>
        </w:rPr>
        <w:pict>
          <v:group id="_x0000_s1039" o:spid="_x0000_i1039" style="width:4.2pt;height:0.65pt" coordsize="84,13">
            <v:line id="_x0000_s1040" o:spid="_x0000_s1040" style="position:absolute" from="0,120" to="1680,120" coordsize="21600,21600" stroked="t" strokecolor="black"/>
            <w10:anchorlock/>
          </v:group>
        </w:pict>
      </w:r>
      <w:r>
        <w:rPr>
          <w:rFonts w:ascii="Times New Roman"/>
          <w:spacing w:val="158"/>
          <w:sz w:val="2"/>
        </w:rPr>
        <w:t xml:space="preserve"> </w:t>
      </w:r>
      <w:r>
        <w:rPr>
          <w:spacing w:val="158"/>
          <w:sz w:val="2"/>
        </w:rPr>
        <w:pict>
          <v:group id="_x0000_s1041" o:spid="_x0000_i1041" style="width:4.2pt;height:0.65pt" coordsize="84,13">
            <v:line id="_x0000_s1042" o:spid="_x0000_s1042" style="position:absolute" from="0,120" to="1680,120" coordsize="21600,21600" stroked="t" strokecolor="black"/>
            <w10:anchorlock/>
          </v:group>
        </w:pict>
      </w:r>
    </w:p>
    <w:p>
      <w:pPr>
        <w:tabs>
          <w:tab w:val="left" w:pos="4503"/>
          <w:tab w:val="left" w:pos="5442"/>
        </w:tabs>
        <w:spacing w:before="0" w:line="155" w:lineRule="exact"/>
        <w:ind w:left="1240" w:right="0" w:firstLine="0"/>
        <w:jc w:val="left"/>
        <w:rPr>
          <w:rFonts w:ascii="Cambria Math"/>
          <w:sz w:val="15"/>
        </w:rPr>
      </w:pPr>
      <w:r>
        <w:rPr>
          <w:rFonts w:ascii="Cambria Math"/>
          <w:sz w:val="15"/>
        </w:rPr>
        <w:t>2</w:t>
      </w:r>
      <w:r>
        <w:rPr>
          <w:rFonts w:ascii="Cambria Math"/>
          <w:sz w:val="15"/>
        </w:rPr>
        <w:tab/>
      </w:r>
      <w:r>
        <w:rPr>
          <w:rFonts w:ascii="Cambria Math"/>
          <w:sz w:val="15"/>
        </w:rPr>
        <w:t>2</w:t>
      </w:r>
      <w:r>
        <w:rPr>
          <w:rFonts w:ascii="Cambria Math"/>
          <w:sz w:val="15"/>
        </w:rPr>
        <w:tab/>
      </w:r>
      <w:r>
        <w:rPr>
          <w:rFonts w:ascii="Cambria Math"/>
          <w:sz w:val="15"/>
        </w:rPr>
        <w:t>2</w:t>
      </w:r>
      <w:r>
        <w:rPr>
          <w:rFonts w:ascii="Cambria Math"/>
          <w:spacing w:val="24"/>
          <w:sz w:val="15"/>
        </w:rPr>
        <w:t xml:space="preserve"> </w:t>
      </w:r>
      <w:r>
        <w:rPr>
          <w:rFonts w:ascii="Cambria Math"/>
          <w:sz w:val="15"/>
        </w:rPr>
        <w:t>2</w:t>
      </w:r>
    </w:p>
    <w:p>
      <w:pPr>
        <w:pStyle w:val="BodyText"/>
        <w:spacing w:before="151" w:line="280" w:lineRule="auto"/>
        <w:ind w:right="201"/>
      </w:pPr>
      <w:r>
        <w:t>5.欧佩克组织和英美等西方国家原油数量单位通常用“桶”来表示,中国及俄罗斯等国家则常用“吨”作为原油数量单位。通过网络查询可知:不同油田的原油密度不同,1 桶=158.98 升。(6 分)</w:t>
      </w:r>
    </w:p>
    <w:p>
      <w:pPr>
        <w:pStyle w:val="BodyText"/>
        <w:spacing w:line="243" w:lineRule="exact"/>
      </w:pPr>
      <w:r>
        <w:rPr>
          <w:spacing w:val="-4"/>
        </w:rPr>
        <w:t>(</w:t>
      </w:r>
      <w:r>
        <w:rPr>
          <w:spacing w:val="3"/>
        </w:rPr>
        <w:t>1</w:t>
      </w:r>
      <w:r>
        <w:rPr>
          <w:spacing w:val="-8"/>
        </w:rPr>
        <w:t xml:space="preserve">)若原油密度为 </w:t>
      </w:r>
      <w:r>
        <w:rPr>
          <w:spacing w:val="-4"/>
        </w:rPr>
        <w:t>0</w:t>
      </w:r>
      <w:r>
        <w:rPr>
          <w:spacing w:val="3"/>
        </w:rPr>
        <w:t>.</w:t>
      </w:r>
      <w:r>
        <w:rPr>
          <w:spacing w:val="1"/>
        </w:rPr>
        <w:t>8</w:t>
      </w:r>
      <w:r>
        <w:rPr>
          <w:spacing w:val="-1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w w:val="106"/>
          <w:position w:val="9"/>
          <w:sz w:val="9"/>
        </w:rPr>
        <w:t>3</w:t>
      </w:r>
      <w:r>
        <w:rPr>
          <w:spacing w:val="-21"/>
          <w:position w:val="9"/>
          <w:sz w:val="9"/>
        </w:rPr>
        <w:t xml:space="preserve"> </w:t>
      </w:r>
      <w:r>
        <w:rPr>
          <w:spacing w:val="-1"/>
        </w:rPr>
        <w:t>千克</w:t>
      </w:r>
      <w:r>
        <w:rPr>
          <w:spacing w:val="1"/>
        </w:rPr>
        <w:t>/</w:t>
      </w:r>
      <w:r>
        <w:rPr>
          <w:spacing w:val="-24"/>
        </w:rPr>
        <w:t xml:space="preserve">米 </w:t>
      </w:r>
      <w:r>
        <w:rPr>
          <w:w w:val="106"/>
          <w:position w:val="9"/>
          <w:sz w:val="9"/>
        </w:rPr>
        <w:t>3</w:t>
      </w:r>
      <w:r>
        <w:rPr>
          <w:spacing w:val="-17"/>
        </w:rPr>
        <w:t xml:space="preserve">,取 </w:t>
      </w:r>
      <w:r>
        <w:t>1</w:t>
      </w:r>
      <w:r>
        <w:rPr>
          <w:spacing w:val="-16"/>
        </w:rPr>
        <w:t xml:space="preserve"> 桶=</w:t>
      </w:r>
      <w:r>
        <w:rPr>
          <w:spacing w:val="-2"/>
        </w:rPr>
        <w:t>1</w:t>
      </w:r>
      <w:r>
        <w:rPr>
          <w:spacing w:val="1"/>
        </w:rPr>
        <w:t>5</w:t>
      </w:r>
      <w:r>
        <w:t>9</w:t>
      </w:r>
      <w:r>
        <w:rPr>
          <w:spacing w:val="-20"/>
        </w:rPr>
        <w:t xml:space="preserve"> 升,则 </w:t>
      </w:r>
      <w:r>
        <w:t>1</w:t>
      </w:r>
      <w:r>
        <w:rPr>
          <w:spacing w:val="-8"/>
        </w:rPr>
        <w:t xml:space="preserve"> 桶原油的质量为多少千克?(</w:t>
      </w:r>
      <w:r>
        <w:t>1</w:t>
      </w:r>
      <w:r>
        <w:rPr>
          <w:spacing w:val="-24"/>
        </w:rPr>
        <w:t xml:space="preserve"> 升</w:t>
      </w:r>
      <w:r>
        <w:rPr>
          <w:spacing w:val="1"/>
        </w:rPr>
        <w:t>=1</w:t>
      </w:r>
      <w:r>
        <w:rPr>
          <w:spacing w:val="-2"/>
        </w:rPr>
        <w:t>0</w:t>
      </w:r>
      <w:r>
        <w:rPr>
          <w:w w:val="106"/>
          <w:position w:val="9"/>
          <w:sz w:val="9"/>
        </w:rPr>
        <w:t>-3</w:t>
      </w:r>
      <w:r>
        <w:rPr>
          <w:spacing w:val="-21"/>
          <w:position w:val="9"/>
          <w:sz w:val="9"/>
        </w:rPr>
        <w:t xml:space="preserve"> </w:t>
      </w:r>
      <w:r>
        <w:rPr>
          <w:spacing w:val="-24"/>
        </w:rPr>
        <w:t xml:space="preserve">米 </w:t>
      </w:r>
      <w:r>
        <w:rPr>
          <w:w w:val="106"/>
          <w:position w:val="9"/>
          <w:sz w:val="9"/>
        </w:rPr>
        <w:t>3</w:t>
      </w:r>
      <w:r>
        <w:rPr>
          <w:spacing w:val="-3"/>
        </w:rPr>
        <w:t>)(</w:t>
      </w:r>
      <w:r>
        <w:t>2</w:t>
      </w:r>
      <w:r>
        <w:rPr>
          <w:spacing w:val="-16"/>
        </w:rPr>
        <w:t xml:space="preserve"> 分)</w:t>
      </w:r>
    </w:p>
    <w:p>
      <w:pPr>
        <w:pStyle w:val="BodyText"/>
        <w:spacing w:before="42" w:line="280" w:lineRule="auto"/>
        <w:ind w:right="3097"/>
      </w:pPr>
      <w:r>
        <w:t>(2</w:t>
      </w:r>
      <w:r>
        <w:rPr>
          <w:spacing w:val="-18"/>
        </w:rPr>
        <w:t xml:space="preserve">)将 </w:t>
      </w:r>
      <w:r>
        <w:t>1</w:t>
      </w:r>
      <w:r>
        <w:rPr>
          <w:spacing w:val="-12"/>
        </w:rPr>
        <w:t xml:space="preserve"> 吨原油竖直匀速提升 </w:t>
      </w:r>
      <w:r>
        <w:t>20</w:t>
      </w:r>
      <w:r>
        <w:rPr>
          <w:spacing w:val="-7"/>
        </w:rPr>
        <w:t xml:space="preserve"> 米,需要对原油做的功是多少焦耳?(</w:t>
      </w:r>
      <w:r>
        <w:t>g=10N/kg)(4</w:t>
      </w:r>
      <w:r>
        <w:rPr>
          <w:spacing w:val="-16"/>
        </w:rPr>
        <w:t xml:space="preserve"> 分) </w:t>
      </w:r>
      <w:r>
        <w:rPr>
          <w:spacing w:val="-2"/>
        </w:rPr>
        <w:t>答案  (</w:t>
      </w:r>
      <w:r>
        <w:rPr>
          <w:spacing w:val="3"/>
        </w:rPr>
        <w:t>1</w:t>
      </w:r>
      <w:r>
        <w:rPr>
          <w:spacing w:val="-4"/>
        </w:rPr>
        <w:t>)</w:t>
      </w:r>
      <w:r>
        <w:rPr>
          <w:spacing w:val="3"/>
        </w:rPr>
        <w:t>1</w:t>
      </w:r>
      <w:r>
        <w:rPr>
          <w:spacing w:val="-4"/>
        </w:rPr>
        <w:t>2</w:t>
      </w:r>
      <w:r>
        <w:rPr>
          <w:spacing w:val="3"/>
        </w:rPr>
        <w:t>7</w:t>
      </w:r>
      <w:r>
        <w:rPr>
          <w:spacing w:val="1"/>
        </w:rPr>
        <w:t>.</w:t>
      </w:r>
      <w:r>
        <w:rPr>
          <w:spacing w:val="-4"/>
        </w:rPr>
        <w:t>2</w:t>
      </w:r>
      <w:r>
        <w:rPr>
          <w:spacing w:val="3"/>
        </w:rPr>
        <w:t>k</w:t>
      </w:r>
      <w:r>
        <w:t>g</w:t>
      </w:r>
      <w:r>
        <w:rPr>
          <w:spacing w:val="-2"/>
        </w:rPr>
        <w:t xml:space="preserve">  (</w:t>
      </w:r>
      <w:r>
        <w:rPr>
          <w:spacing w:val="1"/>
        </w:rPr>
        <w:t>2</w:t>
      </w:r>
      <w:r>
        <w:rPr>
          <w:spacing w:val="-2"/>
        </w:rPr>
        <w:t>)</w:t>
      </w:r>
      <w:r>
        <w:rPr>
          <w:spacing w:val="5"/>
        </w:rPr>
        <w:t>2</w:t>
      </w:r>
      <w:r>
        <w:rPr>
          <w:spacing w:val="-1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w w:val="106"/>
          <w:position w:val="10"/>
          <w:sz w:val="9"/>
        </w:rPr>
        <w:t>5</w:t>
      </w:r>
      <w:r>
        <w:t>J</w:t>
      </w:r>
    </w:p>
    <w:p>
      <w:pPr>
        <w:pStyle w:val="BodyText"/>
        <w:spacing w:before="2" w:line="278" w:lineRule="auto"/>
        <w:ind w:right="341"/>
      </w:pPr>
      <w:r>
        <w:rPr>
          <w:spacing w:val="-2"/>
        </w:rPr>
        <w:t>解析  (</w:t>
      </w:r>
      <w:r>
        <w:rPr>
          <w:spacing w:val="3"/>
        </w:rPr>
        <w:t>1</w:t>
      </w:r>
      <w:r>
        <w:rPr>
          <w:spacing w:val="-4"/>
        </w:rPr>
        <w:t>)</w:t>
      </w:r>
      <w:r>
        <w:t>1</w:t>
      </w:r>
      <w:r>
        <w:rPr>
          <w:spacing w:val="-8"/>
        </w:rPr>
        <w:t xml:space="preserve"> 桶原油的质量</w:t>
      </w:r>
      <w:r>
        <w:rPr>
          <w:spacing w:val="1"/>
        </w:rPr>
        <w:t>:m</w:t>
      </w:r>
      <w:r>
        <w:rPr>
          <w:spacing w:val="-2"/>
        </w:rPr>
        <w:t>=</w:t>
      </w:r>
      <w:r>
        <w:rPr>
          <w:spacing w:val="-1"/>
        </w:rPr>
        <w:t>ρ</w:t>
      </w:r>
      <w:r>
        <w:rPr>
          <w:spacing w:val="1"/>
        </w:rPr>
        <w:t>V=</w:t>
      </w:r>
      <w:r>
        <w:rPr>
          <w:spacing w:val="-7"/>
        </w:rPr>
        <w:t>0</w:t>
      </w:r>
      <w:r>
        <w:rPr>
          <w:spacing w:val="3"/>
        </w:rPr>
        <w:t>.</w:t>
      </w:r>
      <w:r>
        <w:rPr>
          <w:spacing w:val="1"/>
        </w:rPr>
        <w:t>8</w:t>
      </w:r>
      <w:r>
        <w:rPr>
          <w:spacing w:val="-1"/>
        </w:rPr>
        <w:t>×</w:t>
      </w:r>
      <w:r>
        <w:rPr>
          <w:spacing w:val="1"/>
        </w:rPr>
        <w:t>10</w:t>
      </w:r>
      <w:r>
        <w:rPr>
          <w:w w:val="106"/>
          <w:position w:val="10"/>
          <w:sz w:val="9"/>
        </w:rPr>
        <w:t>3</w:t>
      </w:r>
      <w:r>
        <w:rPr>
          <w:spacing w:val="1"/>
        </w:rPr>
        <w:t>k</w:t>
      </w:r>
      <w:r>
        <w:rPr>
          <w:spacing w:val="-2"/>
        </w:rPr>
        <w:t>g</w:t>
      </w:r>
      <w:r>
        <w:rPr>
          <w:spacing w:val="1"/>
        </w:rPr>
        <w:t>/</w:t>
      </w:r>
      <w:r>
        <w:rPr>
          <w:spacing w:val="-2"/>
        </w:rPr>
        <w:t>m</w:t>
      </w:r>
      <w:r>
        <w:rPr>
          <w:spacing w:val="-3"/>
          <w:w w:val="106"/>
          <w:position w:val="10"/>
          <w:sz w:val="9"/>
        </w:rPr>
        <w:t>3</w:t>
      </w:r>
      <w:r>
        <w:rPr>
          <w:spacing w:val="2"/>
        </w:rPr>
        <w:t>×</w:t>
      </w:r>
      <w:r>
        <w:rPr>
          <w:spacing w:val="-4"/>
        </w:rPr>
        <w:t>0</w:t>
      </w:r>
      <w:r>
        <w:rPr>
          <w:spacing w:val="1"/>
        </w:rPr>
        <w:t>.15</w:t>
      </w:r>
      <w:r>
        <w:rPr>
          <w:spacing w:val="-4"/>
        </w:rPr>
        <w:t>9</w:t>
      </w:r>
      <w:r>
        <w:rPr>
          <w:spacing w:val="3"/>
        </w:rPr>
        <w:t>m</w:t>
      </w:r>
      <w:r>
        <w:rPr>
          <w:w w:val="106"/>
          <w:position w:val="10"/>
          <w:sz w:val="9"/>
        </w:rPr>
        <w:t>3</w:t>
      </w:r>
      <w:r>
        <w:rPr>
          <w:spacing w:val="1"/>
        </w:rPr>
        <w:t>=1</w:t>
      </w:r>
      <w:r>
        <w:rPr>
          <w:spacing w:val="-7"/>
        </w:rPr>
        <w:t>2</w:t>
      </w:r>
      <w:r>
        <w:rPr>
          <w:spacing w:val="3"/>
        </w:rPr>
        <w:t>7</w:t>
      </w:r>
      <w:r>
        <w:rPr>
          <w:spacing w:val="1"/>
        </w:rPr>
        <w:t>.</w:t>
      </w:r>
      <w:r>
        <w:rPr>
          <w:spacing w:val="-4"/>
        </w:rPr>
        <w:t>2</w:t>
      </w:r>
      <w:r>
        <w:rPr>
          <w:spacing w:val="3"/>
        </w:rPr>
        <w:t>k</w:t>
      </w:r>
      <w:r>
        <w:rPr>
          <w:spacing w:val="1"/>
        </w:rPr>
        <w:t>g;</w:t>
      </w:r>
      <w:r>
        <w:rPr>
          <w:spacing w:val="-7"/>
        </w:rPr>
        <w:t>(</w:t>
      </w:r>
      <w:r>
        <w:rPr>
          <w:spacing w:val="1"/>
        </w:rPr>
        <w:t>2</w:t>
      </w:r>
      <w:r>
        <w:rPr>
          <w:spacing w:val="-16"/>
        </w:rPr>
        <w:t xml:space="preserve">)将 </w:t>
      </w:r>
      <w:r>
        <w:t>1</w:t>
      </w:r>
      <w:r>
        <w:rPr>
          <w:spacing w:val="-12"/>
        </w:rPr>
        <w:t xml:space="preserve"> 吨原油竖直匀速提升 </w:t>
      </w:r>
      <w:r>
        <w:rPr>
          <w:spacing w:val="-4"/>
        </w:rPr>
        <w:t>2</w:t>
      </w:r>
      <w:r>
        <w:rPr>
          <w:spacing w:val="-2"/>
        </w:rPr>
        <w:t>0</w:t>
      </w:r>
      <w:r>
        <w:rPr>
          <w:spacing w:val="3"/>
        </w:rPr>
        <w:t>m</w:t>
      </w:r>
      <w:r>
        <w:rPr>
          <w:spacing w:val="-1"/>
        </w:rPr>
        <w:t>,需要对原油做的功</w:t>
      </w:r>
      <w:r>
        <w:rPr>
          <w:spacing w:val="1"/>
        </w:rPr>
        <w:t>:W</w:t>
      </w:r>
      <w:r>
        <w:rPr>
          <w:spacing w:val="-2"/>
        </w:rPr>
        <w:t>=</w:t>
      </w:r>
      <w:r>
        <w:rPr>
          <w:spacing w:val="1"/>
        </w:rPr>
        <w:t>F</w:t>
      </w:r>
      <w:r>
        <w:rPr>
          <w:spacing w:val="-2"/>
        </w:rPr>
        <w:t>s</w:t>
      </w:r>
      <w:r>
        <w:rPr>
          <w:spacing w:val="1"/>
        </w:rPr>
        <w:t>=G</w:t>
      </w:r>
      <w:r>
        <w:rPr>
          <w:spacing w:val="-2"/>
        </w:rPr>
        <w:t>h</w:t>
      </w:r>
      <w:r>
        <w:rPr>
          <w:spacing w:val="1"/>
        </w:rPr>
        <w:t>=</w:t>
      </w:r>
      <w:r>
        <w:rPr>
          <w:spacing w:val="-2"/>
        </w:rPr>
        <w:t>m</w:t>
      </w:r>
      <w:r>
        <w:rPr>
          <w:spacing w:val="1"/>
        </w:rPr>
        <w:t>'</w:t>
      </w:r>
      <w:r>
        <w:rPr>
          <w:spacing w:val="-2"/>
        </w:rPr>
        <w:t>g</w:t>
      </w:r>
      <w:r>
        <w:rPr>
          <w:spacing w:val="1"/>
        </w:rPr>
        <w:t>h=</w:t>
      </w:r>
      <w:r>
        <w:rPr>
          <w:spacing w:val="-2"/>
        </w:rPr>
        <w:t>1</w:t>
      </w:r>
      <w:r>
        <w:rPr>
          <w:spacing w:val="-1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w w:val="106"/>
          <w:position w:val="9"/>
          <w:sz w:val="9"/>
        </w:rPr>
        <w:t>3</w:t>
      </w:r>
      <w:r>
        <w:rPr>
          <w:spacing w:val="1"/>
        </w:rPr>
        <w:t>k</w:t>
      </w:r>
      <w:r>
        <w:rPr>
          <w:spacing w:val="-2"/>
        </w:rPr>
        <w:t>g</w:t>
      </w:r>
      <w:r>
        <w:rPr>
          <w:spacing w:val="-1"/>
        </w:rPr>
        <w:t>×</w:t>
      </w:r>
      <w:r>
        <w:rPr>
          <w:spacing w:val="1"/>
        </w:rPr>
        <w:t>1</w:t>
      </w:r>
      <w:r>
        <w:rPr>
          <w:spacing w:val="-4"/>
        </w:rPr>
        <w:t>0</w:t>
      </w:r>
      <w:r>
        <w:rPr>
          <w:spacing w:val="1"/>
        </w:rPr>
        <w:t>N/kg</w:t>
      </w:r>
      <w:r>
        <w:rPr>
          <w:spacing w:val="-1"/>
        </w:rPr>
        <w:t>×</w:t>
      </w:r>
      <w:r>
        <w:rPr>
          <w:spacing w:val="-4"/>
        </w:rPr>
        <w:t>2</w:t>
      </w:r>
      <w:r>
        <w:rPr>
          <w:spacing w:val="-2"/>
        </w:rPr>
        <w:t>0</w:t>
      </w:r>
      <w:r>
        <w:rPr>
          <w:spacing w:val="3"/>
        </w:rPr>
        <w:t>m</w:t>
      </w:r>
      <w:r>
        <w:rPr>
          <w:spacing w:val="1"/>
        </w:rPr>
        <w:t>=2</w:t>
      </w:r>
      <w:r>
        <w:rPr>
          <w:spacing w:val="-1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w w:val="106"/>
          <w:position w:val="9"/>
          <w:sz w:val="9"/>
        </w:rPr>
        <w:t>5</w:t>
      </w:r>
      <w:r>
        <w:rPr>
          <w:spacing w:val="1"/>
        </w:rPr>
        <w:t>J</w:t>
      </w:r>
      <w:r>
        <w:t>。</w:t>
      </w:r>
    </w:p>
    <w:p>
      <w:pPr>
        <w:pStyle w:val="Heading1"/>
        <w:spacing w:before="22" w:line="280" w:lineRule="auto"/>
      </w:pPr>
      <w:r>
        <w:t>核心素养全练拓展训练</w:t>
      </w:r>
    </w:p>
    <w:p>
      <w:pPr>
        <w:pStyle w:val="BodyText"/>
        <w:spacing w:line="226" w:lineRule="exact"/>
      </w:pPr>
      <w:r>
        <w:rPr>
          <w:spacing w:val="1"/>
        </w:rPr>
        <w:t>1</w:t>
      </w:r>
      <w:r>
        <w:rPr>
          <w:spacing w:val="-7"/>
        </w:rPr>
        <w:t xml:space="preserve">.如图所示,重力为 </w:t>
      </w:r>
      <w:r>
        <w:rPr>
          <w:spacing w:val="1"/>
        </w:rPr>
        <w:t>6</w:t>
      </w:r>
      <w:r>
        <w:rPr>
          <w:spacing w:val="-1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w w:val="106"/>
          <w:position w:val="10"/>
          <w:sz w:val="9"/>
        </w:rPr>
        <w:t>3</w:t>
      </w:r>
      <w:r>
        <w:t>N</w:t>
      </w:r>
      <w:r>
        <w:rPr>
          <w:spacing w:val="-16"/>
        </w:rPr>
        <w:t xml:space="preserve"> 的汽车,在 </w:t>
      </w:r>
      <w:r>
        <w:rPr>
          <w:spacing w:val="-2"/>
        </w:rPr>
        <w:t>2</w:t>
      </w:r>
      <w:r>
        <w:rPr>
          <w:spacing w:val="2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spacing w:val="-3"/>
          <w:w w:val="106"/>
          <w:position w:val="10"/>
          <w:sz w:val="9"/>
        </w:rPr>
        <w:t>3</w:t>
      </w:r>
      <w:r>
        <w:t>N</w:t>
      </w:r>
      <w:r>
        <w:rPr>
          <w:spacing w:val="-7"/>
        </w:rPr>
        <w:t xml:space="preserve"> 的牵引力作用下,在平直公路上行驶,用固定于路边的照相机连续两次对</w:t>
      </w:r>
    </w:p>
    <w:p>
      <w:pPr>
        <w:pStyle w:val="BodyText"/>
        <w:spacing w:before="42"/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2941320</wp:posOffset>
            </wp:positionH>
            <wp:positionV relativeFrom="paragraph">
              <wp:posOffset>239395</wp:posOffset>
            </wp:positionV>
            <wp:extent cx="2733675" cy="687070"/>
            <wp:effectExtent l="0" t="0" r="0" b="0"/>
            <wp:wrapTopAndBottom/>
            <wp:docPr id="17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604015" name="image1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885" cy="687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其拍照,两次拍照的时间间隔为 2s,车长为 16m。则:</w:t>
      </w:r>
    </w:p>
    <w:p>
      <w:pPr>
        <w:pStyle w:val="ListParagraph"/>
        <w:numPr>
          <w:ilvl w:val="0"/>
          <w:numId w:val="9"/>
        </w:numPr>
        <w:tabs>
          <w:tab w:val="left" w:pos="386"/>
        </w:tabs>
        <w:spacing w:before="86" w:after="0" w:line="240" w:lineRule="auto"/>
        <w:ind w:left="385" w:right="0" w:hanging="285"/>
        <w:jc w:val="left"/>
        <w:rPr>
          <w:sz w:val="19"/>
        </w:rPr>
      </w:pPr>
      <w:r>
        <w:rPr>
          <w:sz w:val="19"/>
        </w:rPr>
        <w:t>汽车的速度为多大?</w:t>
      </w:r>
    </w:p>
    <w:p>
      <w:pPr>
        <w:pStyle w:val="ListParagraph"/>
        <w:numPr>
          <w:ilvl w:val="0"/>
          <w:numId w:val="9"/>
        </w:numPr>
        <w:tabs>
          <w:tab w:val="left" w:pos="386"/>
        </w:tabs>
        <w:spacing w:before="40" w:after="0" w:line="240" w:lineRule="auto"/>
        <w:ind w:left="385" w:right="0" w:hanging="285"/>
        <w:jc w:val="left"/>
        <w:rPr>
          <w:sz w:val="19"/>
        </w:rPr>
      </w:pPr>
      <w:r>
        <w:rPr>
          <w:sz w:val="19"/>
        </w:rPr>
        <w:t>汽车重力做的功为多少?牵引力做的功是多少?</w:t>
      </w:r>
    </w:p>
    <w:p>
      <w:pPr>
        <w:pStyle w:val="ListParagraph"/>
        <w:numPr>
          <w:ilvl w:val="0"/>
          <w:numId w:val="9"/>
        </w:numPr>
        <w:tabs>
          <w:tab w:val="left" w:pos="386"/>
        </w:tabs>
        <w:spacing w:before="42" w:after="0" w:line="240" w:lineRule="auto"/>
        <w:ind w:left="385" w:right="0" w:hanging="285"/>
        <w:jc w:val="left"/>
        <w:rPr>
          <w:sz w:val="19"/>
        </w:rPr>
      </w:pPr>
      <w:r>
        <w:rPr>
          <w:sz w:val="19"/>
        </w:rPr>
        <w:t>据以上探究过程,请你总结出求功时应注意的问题。</w:t>
      </w:r>
    </w:p>
    <w:p>
      <w:pPr>
        <w:pStyle w:val="BodyText"/>
        <w:spacing w:before="43" w:line="280" w:lineRule="auto"/>
        <w:ind w:right="248"/>
      </w:pPr>
      <w:r>
        <w:t>答案  (1)8m/s  (2)0  3.2×10</w:t>
      </w:r>
      <w:r>
        <w:rPr>
          <w:w w:val="106"/>
          <w:position w:val="10"/>
          <w:sz w:val="9"/>
        </w:rPr>
        <w:t>4</w:t>
      </w:r>
      <w:r>
        <w:t>J  (3)求功时,要用力和在力的方向上运动的距离的乘积来求。如果在某个力的方向上没有移动距离,则该力做的功等于零。</w:t>
      </w:r>
    </w:p>
    <w:p>
      <w:pPr>
        <w:spacing w:after="0" w:line="280" w:lineRule="auto"/>
        <w:sectPr>
          <w:pgSz w:w="13530" w:h="17450"/>
          <w:pgMar w:top="1460" w:right="1640" w:bottom="280" w:left="1700" w:header="720" w:footer="720" w:gutter="0"/>
          <w:cols w:space="708"/>
        </w:sectPr>
      </w:pPr>
    </w:p>
    <w:p>
      <w:pPr>
        <w:pStyle w:val="ListParagraph"/>
        <w:numPr>
          <w:ilvl w:val="0"/>
          <w:numId w:val="10"/>
        </w:numPr>
        <w:tabs>
          <w:tab w:val="left" w:pos="8054"/>
        </w:tabs>
        <w:spacing w:before="89" w:after="0" w:line="119" w:lineRule="exact"/>
        <w:ind w:left="8053" w:right="0" w:hanging="163"/>
        <w:jc w:val="right"/>
        <w:rPr>
          <w:rFonts w:ascii="Cambria Math"/>
          <w:sz w:val="15"/>
        </w:rPr>
      </w:pPr>
      <w:r>
        <w:rPr>
          <w:rFonts w:ascii="Cambria Math"/>
          <w:w w:val="95"/>
          <w:sz w:val="15"/>
        </w:rPr>
        <w:t>16m</w:t>
      </w:r>
    </w:p>
    <w:p>
      <w:pPr>
        <w:pStyle w:val="BodyText"/>
        <w:spacing w:line="88" w:lineRule="exact"/>
      </w:pPr>
      <w:r>
        <w:t>解析 (1)从图中可以看出:在 t=2s 时间内,汽车向左移动的距离为一个车身长,即 s=16m,故 v= =</w:t>
      </w:r>
    </w:p>
    <w:p>
      <w:pPr>
        <w:pStyle w:val="BodyText"/>
        <w:spacing w:line="20" w:lineRule="exact"/>
        <w:ind w:left="7883" w:right="-66"/>
        <w:rPr>
          <w:sz w:val="2"/>
        </w:rPr>
      </w:pPr>
      <w:r>
        <w:rPr>
          <w:sz w:val="2"/>
        </w:rPr>
        <w:pict>
          <v:group id="_x0000_s1043" o:spid="_x0000_i1043" style="width:3.5pt;height:0.65pt" coordsize="70,13">
            <v:line id="_x0000_s1044" o:spid="_x0000_s1044" style="position:absolute" from="0,120" to="1400,120" coordsize="21600,21600" stroked="t" strokecolor="black"/>
            <w10:anchorlock/>
          </v:group>
        </w:pict>
      </w:r>
      <w:r>
        <w:rPr>
          <w:rFonts w:ascii="Times New Roman"/>
          <w:spacing w:val="63"/>
          <w:sz w:val="2"/>
        </w:rPr>
        <w:t xml:space="preserve"> </w:t>
      </w:r>
      <w:r>
        <w:rPr>
          <w:spacing w:val="63"/>
          <w:sz w:val="2"/>
        </w:rPr>
        <w:pict>
          <v:group id="_x0000_s1045" o:spid="_x0000_i1045" style="width:14.55pt;height:0.65pt" coordsize="291,13">
            <v:line id="_x0000_s1046" o:spid="_x0000_s1046" style="position:absolute" from="0,120" to="5800,120" coordsize="21600,21600" stroked="t" strokecolor="black"/>
            <w10:anchorlock/>
          </v:group>
        </w:pict>
      </w:r>
    </w:p>
    <w:p>
      <w:pPr>
        <w:pStyle w:val="BodyText"/>
        <w:spacing w:before="152" w:line="144" w:lineRule="exact"/>
        <w:ind w:left="-40"/>
      </w:pPr>
      <w:r>
        <w:br w:type="column"/>
      </w:r>
      <w:r>
        <w:t>=8m/s。(2)汽车的</w:t>
      </w:r>
    </w:p>
    <w:p>
      <w:pPr>
        <w:spacing w:after="0" w:line="144" w:lineRule="exact"/>
        <w:sectPr>
          <w:type w:val="continuous"/>
          <w:pgSz w:w="13530" w:h="17450"/>
          <w:pgMar w:top="1380" w:right="1640" w:bottom="280" w:left="1700" w:header="720" w:footer="720" w:gutter="0"/>
          <w:cols w:num="2" w:space="708" w:equalWidth="0">
            <w:col w:w="8344" w:space="40"/>
            <w:col w:w="1806"/>
          </w:cols>
        </w:sectPr>
      </w:pPr>
    </w:p>
    <w:p>
      <w:pPr>
        <w:pStyle w:val="ListParagraph"/>
        <w:numPr>
          <w:ilvl w:val="0"/>
          <w:numId w:val="10"/>
        </w:numPr>
        <w:tabs>
          <w:tab w:val="left" w:pos="8126"/>
        </w:tabs>
        <w:spacing w:before="0" w:after="0" w:line="156" w:lineRule="exact"/>
        <w:ind w:left="8125" w:right="1907" w:hanging="230"/>
        <w:jc w:val="right"/>
        <w:rPr>
          <w:rFonts w:ascii="Cambria Math"/>
          <w:sz w:val="15"/>
        </w:rPr>
      </w:pPr>
      <w:r>
        <w:rPr>
          <w:rFonts w:ascii="Cambria Math"/>
          <w:spacing w:val="-1"/>
          <w:sz w:val="15"/>
        </w:rPr>
        <w:t>2s</w:t>
      </w:r>
    </w:p>
    <w:p>
      <w:pPr>
        <w:pStyle w:val="BodyText"/>
        <w:spacing w:before="148"/>
      </w:pPr>
      <w:r>
        <w:rPr>
          <w:spacing w:val="-4"/>
        </w:rPr>
        <w:t xml:space="preserve">重力竖直向下,在此方向上汽车没有移动距离,所以 </w:t>
      </w:r>
      <w:r>
        <w:rPr>
          <w:spacing w:val="1"/>
        </w:rPr>
        <w:t>W</w:t>
      </w:r>
      <w:r>
        <w:rPr>
          <w:w w:val="106"/>
          <w:position w:val="-2"/>
          <w:sz w:val="9"/>
        </w:rPr>
        <w:t>G</w:t>
      </w:r>
      <w:r>
        <w:rPr>
          <w:spacing w:val="1"/>
        </w:rPr>
        <w:t>=</w:t>
      </w:r>
      <w:r>
        <w:rPr>
          <w:spacing w:val="-2"/>
        </w:rPr>
        <w:t>0</w:t>
      </w:r>
      <w:r>
        <w:rPr>
          <w:spacing w:val="-7"/>
        </w:rPr>
        <w:t xml:space="preserve">。汽车的牵引力 </w:t>
      </w:r>
      <w:r>
        <w:rPr>
          <w:spacing w:val="1"/>
        </w:rPr>
        <w:t>F</w:t>
      </w:r>
      <w:r>
        <w:rPr>
          <w:spacing w:val="-2"/>
        </w:rPr>
        <w:t>=2</w:t>
      </w:r>
      <w:r>
        <w:rPr>
          <w:spacing w:val="2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w w:val="106"/>
          <w:position w:val="10"/>
          <w:sz w:val="9"/>
        </w:rPr>
        <w:t>3</w:t>
      </w:r>
      <w:r>
        <w:rPr>
          <w:spacing w:val="1"/>
        </w:rPr>
        <w:t>N</w:t>
      </w:r>
      <w:r>
        <w:rPr>
          <w:spacing w:val="-6"/>
        </w:rPr>
        <w:t xml:space="preserve">,在此方向上移动的距离 </w:t>
      </w:r>
      <w:r>
        <w:rPr>
          <w:spacing w:val="1"/>
        </w:rPr>
        <w:t>s=</w:t>
      </w:r>
      <w:r>
        <w:rPr>
          <w:spacing w:val="-2"/>
        </w:rPr>
        <w:t>1</w:t>
      </w:r>
      <w:r>
        <w:rPr>
          <w:spacing w:val="1"/>
        </w:rPr>
        <w:t>6</w:t>
      </w:r>
      <w:r>
        <w:rPr>
          <w:spacing w:val="-2"/>
        </w:rPr>
        <w:t>m</w:t>
      </w:r>
      <w:r>
        <w:t>,所以</w:t>
      </w:r>
    </w:p>
    <w:p>
      <w:pPr>
        <w:pStyle w:val="BodyText"/>
        <w:spacing w:before="67"/>
      </w:pPr>
      <w:r>
        <w:rPr>
          <w:spacing w:val="1"/>
        </w:rPr>
        <w:t>W</w:t>
      </w:r>
      <w:r>
        <w:rPr>
          <w:spacing w:val="-3"/>
          <w:w w:val="106"/>
          <w:position w:val="-2"/>
          <w:sz w:val="9"/>
        </w:rPr>
        <w:t>F</w:t>
      </w:r>
      <w:r>
        <w:rPr>
          <w:spacing w:val="1"/>
        </w:rPr>
        <w:t>=F</w:t>
      </w:r>
      <w:r>
        <w:rPr>
          <w:spacing w:val="-2"/>
        </w:rPr>
        <w:t>s</w:t>
      </w:r>
      <w:r>
        <w:rPr>
          <w:spacing w:val="1"/>
        </w:rPr>
        <w:t>=</w:t>
      </w:r>
      <w:r>
        <w:rPr>
          <w:spacing w:val="-2"/>
        </w:rPr>
        <w:t>2</w:t>
      </w:r>
      <w:r>
        <w:rPr>
          <w:spacing w:val="-1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w w:val="106"/>
          <w:position w:val="10"/>
          <w:sz w:val="9"/>
        </w:rPr>
        <w:t>3</w:t>
      </w:r>
      <w:r>
        <w:rPr>
          <w:spacing w:val="1"/>
        </w:rPr>
        <w:t>N</w:t>
      </w:r>
      <w:r>
        <w:rPr>
          <w:spacing w:val="-1"/>
        </w:rPr>
        <w:t>×</w:t>
      </w:r>
      <w:r>
        <w:rPr>
          <w:spacing w:val="1"/>
        </w:rPr>
        <w:t>16</w:t>
      </w:r>
      <w:r>
        <w:rPr>
          <w:spacing w:val="-2"/>
        </w:rPr>
        <w:t>m</w:t>
      </w:r>
      <w:r>
        <w:rPr>
          <w:spacing w:val="1"/>
        </w:rPr>
        <w:t>=</w:t>
      </w:r>
      <w:r>
        <w:rPr>
          <w:spacing w:val="-2"/>
        </w:rPr>
        <w:t>3</w:t>
      </w:r>
      <w:r>
        <w:rPr>
          <w:spacing w:val="1"/>
        </w:rPr>
        <w:t>.</w:t>
      </w:r>
      <w:r>
        <w:rPr>
          <w:spacing w:val="-2"/>
        </w:rPr>
        <w:t>2</w:t>
      </w:r>
      <w:r>
        <w:rPr>
          <w:spacing w:val="-1"/>
        </w:rPr>
        <w:t>×</w:t>
      </w:r>
      <w:r>
        <w:rPr>
          <w:spacing w:val="1"/>
        </w:rPr>
        <w:t>10</w:t>
      </w:r>
      <w:r>
        <w:rPr>
          <w:spacing w:val="-3"/>
          <w:w w:val="106"/>
          <w:position w:val="10"/>
          <w:sz w:val="9"/>
        </w:rPr>
        <w:t>4</w:t>
      </w:r>
      <w:r>
        <w:rPr>
          <w:spacing w:val="1"/>
        </w:rPr>
        <w:t>J</w:t>
      </w:r>
      <w:r>
        <w:t>。</w:t>
      </w:r>
    </w:p>
    <w:p>
      <w:pPr>
        <w:pStyle w:val="BodyText"/>
        <w:spacing w:before="69" w:line="280" w:lineRule="auto"/>
        <w:ind w:right="281"/>
        <w:jc w:val="both"/>
      </w:pPr>
      <w:bookmarkStart w:id="0" w:name="_GoBack"/>
      <w:bookmarkEnd w:id="0"/>
    </w:p>
    <w:sectPr>
      <w:type w:val="continuous"/>
      <w:pgSz w:w="13530" w:h="17450"/>
      <w:pgMar w:top="1380" w:right="1640" w:bottom="280" w:left="170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4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239341B"/>
    <w:multiLevelType w:val="multilevel"/>
    <w:tmpl w:val="9239341B"/>
    <w:lvl w:ilvl="0">
      <w:start w:val="19"/>
      <w:numFmt w:val="lowerLetter"/>
      <w:lvlText w:val="%1"/>
      <w:lvlJc w:val="left"/>
      <w:pPr>
        <w:ind w:left="8053" w:hanging="164"/>
        <w:jc w:val="left"/>
      </w:pPr>
      <w:rPr>
        <w:rFonts w:ascii="Cambria Math" w:eastAsia="Cambria Math" w:hAnsi="Cambria Math" w:cs="Cambria Math" w:hint="default"/>
        <w:w w:val="106"/>
        <w:sz w:val="15"/>
        <w:szCs w:val="15"/>
        <w:lang w:val="zh-CN" w:eastAsia="zh-CN" w:bidi="zh-CN"/>
      </w:rPr>
    </w:lvl>
    <w:lvl w:ilvl="1">
      <w:start w:val="0"/>
      <w:numFmt w:val="bullet"/>
      <w:lvlText w:val="•"/>
      <w:lvlJc w:val="left"/>
      <w:pPr>
        <w:ind w:left="8088" w:hanging="16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8116" w:hanging="16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8144" w:hanging="16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8173" w:hanging="16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8201" w:hanging="16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8229" w:hanging="16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8258" w:hanging="16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86" w:hanging="164"/>
      </w:pPr>
      <w:rPr>
        <w:rFonts w:hint="default"/>
        <w:lang w:val="zh-CN" w:eastAsia="zh-CN" w:bidi="zh-CN"/>
      </w:rPr>
    </w:lvl>
  </w:abstractNum>
  <w:abstractNum w:abstractNumId="1">
    <w:nsid w:val="B5E306ED"/>
    <w:multiLevelType w:val="multilevel"/>
    <w:tmpl w:val="B5E306ED"/>
    <w:lvl w:ilvl="0">
      <w:start w:val="1"/>
      <w:numFmt w:val="decimal"/>
      <w:lvlText w:val="(%1)"/>
      <w:lvlJc w:val="left"/>
      <w:pPr>
        <w:ind w:left="385" w:hanging="286"/>
        <w:jc w:val="left"/>
      </w:pPr>
      <w:rPr>
        <w:rFonts w:ascii="宋体" w:eastAsia="宋体" w:hAnsi="宋体" w:cs="宋体" w:hint="default"/>
        <w:spacing w:val="-4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480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57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635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713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91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69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947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025" w:hanging="286"/>
      </w:pPr>
      <w:rPr>
        <w:rFonts w:hint="default"/>
        <w:lang w:val="zh-CN" w:eastAsia="zh-CN" w:bidi="zh-CN"/>
      </w:rPr>
    </w:lvl>
  </w:abstractNum>
  <w:abstractNum w:abstractNumId="2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292" w:hanging="192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292" w:hanging="192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76" w:hanging="19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64" w:hanging="19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2" w:hanging="19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40" w:hanging="19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28" w:hanging="19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16" w:hanging="19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04" w:hanging="192"/>
      </w:pPr>
      <w:rPr>
        <w:rFonts w:hint="default"/>
        <w:lang w:val="zh-CN" w:eastAsia="zh-CN" w:bidi="zh-CN"/>
      </w:rPr>
    </w:lvl>
  </w:abstractNum>
  <w:abstractNum w:abstractNumId="3">
    <w:nsid w:val="CF092B84"/>
    <w:multiLevelType w:val="multilevel"/>
    <w:tmpl w:val="CF092B84"/>
    <w:lvl w:ilvl="0">
      <w:start w:val="1"/>
      <w:numFmt w:val="upperLetter"/>
      <w:lvlText w:val="%1."/>
      <w:lvlJc w:val="left"/>
      <w:pPr>
        <w:ind w:left="292" w:hanging="192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88" w:hanging="19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76" w:hanging="19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64" w:hanging="19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2" w:hanging="19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40" w:hanging="19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28" w:hanging="19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16" w:hanging="19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04" w:hanging="192"/>
      </w:pPr>
      <w:rPr>
        <w:rFonts w:hint="default"/>
        <w:lang w:val="zh-CN" w:eastAsia="zh-CN" w:bidi="zh-CN"/>
      </w:rPr>
    </w:lvl>
  </w:abstractNum>
  <w:abstractNum w:abstractNumId="4">
    <w:nsid w:val="0053208E"/>
    <w:multiLevelType w:val="multilevel"/>
    <w:tmpl w:val="0053208E"/>
    <w:lvl w:ilvl="0">
      <w:start w:val="1"/>
      <w:numFmt w:val="upperLetter"/>
      <w:lvlText w:val="%1."/>
      <w:lvlJc w:val="left"/>
      <w:pPr>
        <w:ind w:left="292" w:hanging="192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88" w:hanging="19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76" w:hanging="19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64" w:hanging="19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2" w:hanging="19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40" w:hanging="19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28" w:hanging="19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16" w:hanging="19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04" w:hanging="192"/>
      </w:pPr>
      <w:rPr>
        <w:rFonts w:hint="default"/>
        <w:lang w:val="zh-CN" w:eastAsia="zh-CN" w:bidi="zh-CN"/>
      </w:rPr>
    </w:lvl>
  </w:abstractNum>
  <w:abstractNum w:abstractNumId="5">
    <w:nsid w:val="0248C179"/>
    <w:multiLevelType w:val="multilevel"/>
    <w:tmpl w:val="0248C179"/>
    <w:lvl w:ilvl="0">
      <w:start w:val="1"/>
      <w:numFmt w:val="decimal"/>
      <w:lvlText w:val="(%1)"/>
      <w:lvlJc w:val="left"/>
      <w:pPr>
        <w:ind w:left="385" w:hanging="286"/>
        <w:jc w:val="left"/>
      </w:pPr>
      <w:rPr>
        <w:rFonts w:ascii="宋体" w:eastAsia="宋体" w:hAnsi="宋体" w:cs="宋体" w:hint="default"/>
        <w:spacing w:val="-4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60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40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20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0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8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60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40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20" w:hanging="286"/>
      </w:pPr>
      <w:rPr>
        <w:rFonts w:hint="default"/>
        <w:lang w:val="zh-CN" w:eastAsia="zh-CN" w:bidi="zh-CN"/>
      </w:rPr>
    </w:lvl>
  </w:abstractNum>
  <w:abstractNum w:abstractNumId="6">
    <w:nsid w:val="03D62ECE"/>
    <w:multiLevelType w:val="multilevel"/>
    <w:tmpl w:val="03D62ECE"/>
    <w:lvl w:ilvl="0">
      <w:start w:val="1"/>
      <w:numFmt w:val="decimal"/>
      <w:lvlText w:val="(%1)"/>
      <w:lvlJc w:val="left"/>
      <w:pPr>
        <w:ind w:left="385" w:hanging="286"/>
        <w:jc w:val="left"/>
      </w:pPr>
      <w:rPr>
        <w:rFonts w:ascii="宋体" w:eastAsia="宋体" w:hAnsi="宋体" w:cs="宋体" w:hint="default"/>
        <w:spacing w:val="-4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60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40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20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0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8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60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40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20" w:hanging="286"/>
      </w:pPr>
      <w:rPr>
        <w:rFonts w:hint="default"/>
        <w:lang w:val="zh-CN" w:eastAsia="zh-CN" w:bidi="zh-CN"/>
      </w:rPr>
    </w:lvl>
  </w:abstractNum>
  <w:abstractNum w:abstractNumId="7">
    <w:nsid w:val="25B654F3"/>
    <w:multiLevelType w:val="multilevel"/>
    <w:tmpl w:val="25B654F3"/>
    <w:lvl w:ilvl="0">
      <w:start w:val="1"/>
      <w:numFmt w:val="decimal"/>
      <w:lvlText w:val="(%1)"/>
      <w:lvlJc w:val="left"/>
      <w:pPr>
        <w:ind w:left="100" w:hanging="286"/>
        <w:jc w:val="left"/>
      </w:pPr>
      <w:rPr>
        <w:rFonts w:ascii="宋体" w:eastAsia="宋体" w:hAnsi="宋体" w:cs="宋体" w:hint="default"/>
        <w:spacing w:val="-4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08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16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24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32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14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148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156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164" w:hanging="286"/>
      </w:pPr>
      <w:rPr>
        <w:rFonts w:hint="default"/>
        <w:lang w:val="zh-CN" w:eastAsia="zh-CN" w:bidi="zh-CN"/>
      </w:rPr>
    </w:lvl>
  </w:abstractNum>
  <w:abstractNum w:abstractNumId="8">
    <w:nsid w:val="59ADCABA"/>
    <w:multiLevelType w:val="multilevel"/>
    <w:tmpl w:val="59ADCABA"/>
    <w:lvl w:ilvl="0">
      <w:start w:val="1"/>
      <w:numFmt w:val="decimal"/>
      <w:lvlText w:val="(%1)"/>
      <w:lvlJc w:val="left"/>
      <w:pPr>
        <w:ind w:left="385" w:hanging="286"/>
        <w:jc w:val="left"/>
      </w:pPr>
      <w:rPr>
        <w:rFonts w:ascii="宋体" w:eastAsia="宋体" w:hAnsi="宋体" w:cs="宋体" w:hint="default"/>
        <w:spacing w:val="-4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60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40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20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0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8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60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40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20" w:hanging="286"/>
      </w:pPr>
      <w:rPr>
        <w:rFonts w:hint="default"/>
        <w:lang w:val="zh-CN" w:eastAsia="zh-CN" w:bidi="zh-CN"/>
      </w:rPr>
    </w:lvl>
  </w:abstractNum>
  <w:abstractNum w:abstractNumId="9">
    <w:nsid w:val="72183CF9"/>
    <w:multiLevelType w:val="multilevel"/>
    <w:tmpl w:val="72183CF9"/>
    <w:lvl w:ilvl="0">
      <w:start w:val="1"/>
      <w:numFmt w:val="decimal"/>
      <w:lvlText w:val="(%1)"/>
      <w:lvlJc w:val="left"/>
      <w:pPr>
        <w:ind w:left="385" w:hanging="286"/>
        <w:jc w:val="left"/>
      </w:pPr>
      <w:rPr>
        <w:rFonts w:ascii="宋体" w:eastAsia="宋体" w:hAnsi="宋体" w:cs="宋体" w:hint="default"/>
        <w:spacing w:val="-4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2560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3406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4253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5100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947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793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640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487" w:hanging="286"/>
      </w:pPr>
      <w:rPr>
        <w:rFonts w:hint="default"/>
        <w:lang w:val="zh-CN" w:eastAsia="zh-CN" w:bidi="zh-CN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9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22E39A4"/>
    <w:rsid w:val="3E7443E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spacing w:before="60"/>
      <w:ind w:left="100" w:right="8398"/>
      <w:outlineLvl w:val="1"/>
    </w:pPr>
    <w:rPr>
      <w:rFonts w:ascii="宋体" w:eastAsia="宋体" w:hAnsi="宋体" w:cs="宋体"/>
      <w:sz w:val="28"/>
      <w:szCs w:val="28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pPr>
      <w:ind w:left="100"/>
    </w:pPr>
    <w:rPr>
      <w:rFonts w:ascii="宋体" w:eastAsia="宋体" w:hAnsi="宋体" w:cs="宋体"/>
      <w:sz w:val="19"/>
      <w:szCs w:val="19"/>
      <w:lang w:val="zh-CN" w:eastAsia="zh-CN" w:bidi="zh-CN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spacing w:before="42"/>
      <w:ind w:left="292" w:hanging="192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rPr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theme" Target="theme/theme1.xml" /><Relationship Id="rId18" Type="http://schemas.openxmlformats.org/officeDocument/2006/relationships/numbering" Target="numbering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7"/>
    <customShpInfo spid="_x0000_s1026"/>
    <customShpInfo spid="_x0000_s1029"/>
    <customShpInfo spid="_x0000_s1028"/>
    <customShpInfo spid="_x0000_s1031"/>
    <customShpInfo spid="_x0000_s1032"/>
    <customShpInfo spid="_x0000_s1030"/>
    <customShpInfo spid="_x0000_s1033"/>
    <customShpInfo spid="_x0000_s1034"/>
    <customShpInfo spid="_x0000_s1036"/>
    <customShpInfo spid="_x0000_s1035"/>
    <customShpInfo spid="_x0000_s1038"/>
    <customShpInfo spid="_x0000_s1037"/>
    <customShpInfo spid="_x0000_s1040"/>
    <customShpInfo spid="_x0000_s1039"/>
    <customShpInfo spid="_x0000_s1042"/>
    <customShpInfo spid="_x0000_s1041"/>
    <customShpInfo spid="_x0000_s1044"/>
    <customShpInfo spid="_x0000_s1043"/>
    <customShpInfo spid="_x0000_s1046"/>
    <customShpInfo spid="_x0000_s104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2020-02-21T03:05:00Z</dcterms:created>
  <dcterms:modified xsi:type="dcterms:W3CDTF">2020-02-21T03:15:31Z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WPS 文字</vt:lpwstr>
  </property>
  <property fmtid="{D5CDD505-2E9C-101B-9397-08002B2CF9AE}" pid="4" name="KSOProductBuildVer">
    <vt:lpwstr>2052-11.1.0.7832</vt:lpwstr>
  </property>
  <property fmtid="{D5CDD505-2E9C-101B-9397-08002B2CF9AE}" pid="5" name="LastSaved">
    <vt:filetime>2020-02-21T00:00:00Z</vt:filetime>
  </property>
</Properties>
</file>